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CE427" w14:textId="77777777" w:rsidR="00DD131B" w:rsidRDefault="00DD131B" w:rsidP="00DD131B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ZP.271.2.23.2026</w:t>
      </w:r>
    </w:p>
    <w:p w14:paraId="2009620B" w14:textId="77777777" w:rsidR="00DD131B" w:rsidRDefault="00DD131B" w:rsidP="00DD131B">
      <w:pPr>
        <w:spacing w:after="0"/>
        <w:jc w:val="both"/>
        <w:rPr>
          <w:rFonts w:eastAsia="Times New Roman" w:cs="Arial"/>
          <w:b/>
          <w:kern w:val="2"/>
          <w:sz w:val="24"/>
          <w:szCs w:val="24"/>
          <w:lang w:eastAsia="pl-PL"/>
        </w:rPr>
      </w:pPr>
      <w:proofErr w:type="spellStart"/>
      <w:r>
        <w:rPr>
          <w:rFonts w:cs="Arial"/>
          <w:sz w:val="24"/>
          <w:szCs w:val="24"/>
        </w:rPr>
        <w:t>Postępowanie</w:t>
      </w:r>
      <w:proofErr w:type="spellEnd"/>
      <w:r>
        <w:rPr>
          <w:rFonts w:cs="Arial"/>
          <w:sz w:val="24"/>
          <w:szCs w:val="24"/>
        </w:rPr>
        <w:t xml:space="preserve"> o </w:t>
      </w:r>
      <w:proofErr w:type="spellStart"/>
      <w:r>
        <w:rPr>
          <w:rFonts w:cs="Arial"/>
          <w:sz w:val="24"/>
          <w:szCs w:val="24"/>
        </w:rPr>
        <w:t>udzielenie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zamówienia</w:t>
      </w:r>
      <w:proofErr w:type="spellEnd"/>
      <w:r>
        <w:rPr>
          <w:rFonts w:cs="Arial"/>
          <w:sz w:val="24"/>
          <w:szCs w:val="24"/>
        </w:rPr>
        <w:t xml:space="preserve"> w </w:t>
      </w:r>
      <w:proofErr w:type="spellStart"/>
      <w:r>
        <w:rPr>
          <w:rFonts w:cs="Arial"/>
          <w:sz w:val="24"/>
          <w:szCs w:val="24"/>
        </w:rPr>
        <w:t>trybie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podstawowym</w:t>
      </w:r>
      <w:proofErr w:type="spellEnd"/>
      <w:r>
        <w:rPr>
          <w:rFonts w:cs="Arial"/>
          <w:sz w:val="24"/>
          <w:szCs w:val="24"/>
        </w:rPr>
        <w:t xml:space="preserve"> bez </w:t>
      </w:r>
      <w:proofErr w:type="spellStart"/>
      <w:r>
        <w:rPr>
          <w:rFonts w:cs="Arial"/>
          <w:sz w:val="24"/>
          <w:szCs w:val="24"/>
        </w:rPr>
        <w:t>przeprowadzenia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negocjacji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na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zadanie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pn</w:t>
      </w:r>
      <w:proofErr w:type="spellEnd"/>
      <w:r>
        <w:rPr>
          <w:rFonts w:cs="Arial"/>
          <w:sz w:val="24"/>
          <w:szCs w:val="24"/>
        </w:rPr>
        <w:t xml:space="preserve">. </w:t>
      </w:r>
      <w:r>
        <w:rPr>
          <w:rFonts w:cs="Arial"/>
          <w:b/>
          <w:sz w:val="24"/>
          <w:szCs w:val="24"/>
        </w:rPr>
        <w:t>„</w:t>
      </w:r>
      <w:proofErr w:type="spellStart"/>
      <w:r>
        <w:rPr>
          <w:rFonts w:cs="Arial"/>
          <w:b/>
          <w:sz w:val="24"/>
          <w:szCs w:val="24"/>
        </w:rPr>
        <w:t>Zakup</w:t>
      </w:r>
      <w:proofErr w:type="spellEnd"/>
      <w:r>
        <w:rPr>
          <w:rFonts w:cs="Arial"/>
          <w:b/>
          <w:sz w:val="24"/>
          <w:szCs w:val="24"/>
        </w:rPr>
        <w:t xml:space="preserve"> </w:t>
      </w:r>
      <w:proofErr w:type="spellStart"/>
      <w:r>
        <w:rPr>
          <w:rFonts w:cs="Arial"/>
          <w:b/>
          <w:sz w:val="24"/>
          <w:szCs w:val="24"/>
        </w:rPr>
        <w:t>wraz</w:t>
      </w:r>
      <w:proofErr w:type="spellEnd"/>
      <w:r>
        <w:rPr>
          <w:rFonts w:cs="Arial"/>
          <w:b/>
          <w:sz w:val="24"/>
          <w:szCs w:val="24"/>
        </w:rPr>
        <w:t xml:space="preserve"> z </w:t>
      </w:r>
      <w:proofErr w:type="spellStart"/>
      <w:r>
        <w:rPr>
          <w:rFonts w:cs="Arial"/>
          <w:b/>
          <w:sz w:val="24"/>
          <w:szCs w:val="24"/>
        </w:rPr>
        <w:t>dostawą</w:t>
      </w:r>
      <w:proofErr w:type="spellEnd"/>
      <w:r>
        <w:rPr>
          <w:rFonts w:cs="Arial"/>
          <w:b/>
          <w:sz w:val="24"/>
          <w:szCs w:val="24"/>
        </w:rPr>
        <w:t xml:space="preserve"> </w:t>
      </w:r>
      <w:proofErr w:type="spellStart"/>
      <w:r>
        <w:rPr>
          <w:rFonts w:cs="Arial"/>
          <w:b/>
          <w:sz w:val="24"/>
          <w:szCs w:val="24"/>
        </w:rPr>
        <w:t>fabrycznie</w:t>
      </w:r>
      <w:proofErr w:type="spellEnd"/>
      <w:r>
        <w:rPr>
          <w:rFonts w:cs="Arial"/>
          <w:b/>
          <w:sz w:val="24"/>
          <w:szCs w:val="24"/>
        </w:rPr>
        <w:t xml:space="preserve"> </w:t>
      </w:r>
      <w:proofErr w:type="spellStart"/>
      <w:r>
        <w:rPr>
          <w:rFonts w:cs="Arial"/>
          <w:b/>
          <w:sz w:val="24"/>
          <w:szCs w:val="24"/>
        </w:rPr>
        <w:t>nowej</w:t>
      </w:r>
      <w:proofErr w:type="spellEnd"/>
      <w:r>
        <w:rPr>
          <w:rFonts w:cs="Arial"/>
          <w:b/>
          <w:sz w:val="24"/>
          <w:szCs w:val="24"/>
        </w:rPr>
        <w:t xml:space="preserve"> </w:t>
      </w:r>
      <w:proofErr w:type="spellStart"/>
      <w:r>
        <w:rPr>
          <w:rFonts w:cs="Arial"/>
          <w:b/>
          <w:sz w:val="24"/>
          <w:szCs w:val="24"/>
        </w:rPr>
        <w:t>koparko</w:t>
      </w:r>
      <w:proofErr w:type="spellEnd"/>
      <w:r>
        <w:rPr>
          <w:rFonts w:cs="Arial"/>
          <w:b/>
          <w:sz w:val="24"/>
          <w:szCs w:val="24"/>
        </w:rPr>
        <w:t xml:space="preserve"> – </w:t>
      </w:r>
      <w:proofErr w:type="spellStart"/>
      <w:r>
        <w:rPr>
          <w:rFonts w:cs="Arial"/>
          <w:b/>
          <w:sz w:val="24"/>
          <w:szCs w:val="24"/>
        </w:rPr>
        <w:t>ładowarki</w:t>
      </w:r>
      <w:proofErr w:type="spellEnd"/>
      <w:r>
        <w:rPr>
          <w:rFonts w:cs="Arial"/>
          <w:b/>
          <w:sz w:val="24"/>
          <w:szCs w:val="24"/>
        </w:rPr>
        <w:t xml:space="preserve"> z </w:t>
      </w:r>
      <w:proofErr w:type="spellStart"/>
      <w:r>
        <w:rPr>
          <w:rFonts w:cs="Arial"/>
          <w:b/>
          <w:sz w:val="24"/>
          <w:szCs w:val="24"/>
        </w:rPr>
        <w:t>wyposażeniem</w:t>
      </w:r>
      <w:proofErr w:type="spellEnd"/>
      <w:r>
        <w:rPr>
          <w:rFonts w:cs="Arial"/>
          <w:b/>
          <w:sz w:val="24"/>
          <w:szCs w:val="24"/>
        </w:rPr>
        <w:t xml:space="preserve"> </w:t>
      </w:r>
      <w:proofErr w:type="spellStart"/>
      <w:r>
        <w:rPr>
          <w:rFonts w:cs="Arial"/>
          <w:b/>
          <w:sz w:val="24"/>
          <w:szCs w:val="24"/>
        </w:rPr>
        <w:t>i</w:t>
      </w:r>
      <w:proofErr w:type="spellEnd"/>
      <w:r>
        <w:rPr>
          <w:rFonts w:cs="Arial"/>
          <w:b/>
          <w:sz w:val="24"/>
          <w:szCs w:val="24"/>
        </w:rPr>
        <w:t xml:space="preserve"> </w:t>
      </w:r>
      <w:proofErr w:type="spellStart"/>
      <w:r>
        <w:rPr>
          <w:rFonts w:cs="Arial"/>
          <w:b/>
          <w:sz w:val="24"/>
          <w:szCs w:val="24"/>
        </w:rPr>
        <w:t>osprzętem</w:t>
      </w:r>
      <w:proofErr w:type="spellEnd"/>
      <w:r>
        <w:rPr>
          <w:rFonts w:cs="Arial"/>
          <w:b/>
          <w:sz w:val="24"/>
          <w:szCs w:val="24"/>
        </w:rPr>
        <w:t>”</w:t>
      </w:r>
    </w:p>
    <w:p w14:paraId="23030A7A" w14:textId="77777777" w:rsidR="00DD131B" w:rsidRDefault="00DD131B" w:rsidP="00DD131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ascii="Times New Roman" w:eastAsia="Calibri" w:hAnsi="Times New Roman" w:cs="Times New Roman"/>
          <w:b/>
          <w:bCs/>
          <w:sz w:val="22"/>
          <w:lang w:eastAsia="ar-SA"/>
        </w:rPr>
      </w:pPr>
    </w:p>
    <w:p w14:paraId="46B5B2ED" w14:textId="77777777" w:rsidR="00DD131B" w:rsidRDefault="00DD131B" w:rsidP="00DD131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b/>
          <w:bCs/>
        </w:rPr>
      </w:pPr>
    </w:p>
    <w:p w14:paraId="439E0850" w14:textId="77777777" w:rsidR="00DD131B" w:rsidRDefault="00DD131B" w:rsidP="00DD131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"/>
        <w:jc w:val="right"/>
        <w:textAlignment w:val="baseline"/>
        <w:rPr>
          <w:rFonts w:eastAsia="Times New Roman" w:cs="Arial"/>
          <w:sz w:val="24"/>
          <w:szCs w:val="24"/>
          <w:lang w:eastAsia="pl-PL"/>
        </w:rPr>
      </w:pPr>
      <w:proofErr w:type="spellStart"/>
      <w:r>
        <w:rPr>
          <w:rFonts w:eastAsia="Times New Roman" w:cs="Arial"/>
          <w:sz w:val="24"/>
          <w:szCs w:val="24"/>
          <w:lang w:eastAsia="pl-PL"/>
        </w:rPr>
        <w:t>Załącznik</w:t>
      </w:r>
      <w:proofErr w:type="spellEnd"/>
      <w:r>
        <w:rPr>
          <w:rFonts w:eastAsia="Times New Roman" w:cs="Arial"/>
          <w:sz w:val="24"/>
          <w:szCs w:val="24"/>
          <w:lang w:eastAsia="pl-PL"/>
        </w:rPr>
        <w:t xml:space="preserve"> </w:t>
      </w:r>
      <w:proofErr w:type="spellStart"/>
      <w:r>
        <w:rPr>
          <w:rFonts w:eastAsia="Times New Roman" w:cs="Arial"/>
          <w:sz w:val="24"/>
          <w:szCs w:val="24"/>
          <w:lang w:eastAsia="pl-PL"/>
        </w:rPr>
        <w:t>nr</w:t>
      </w:r>
      <w:proofErr w:type="spellEnd"/>
      <w:r>
        <w:rPr>
          <w:rFonts w:eastAsia="Times New Roman" w:cs="Arial"/>
          <w:sz w:val="24"/>
          <w:szCs w:val="24"/>
          <w:lang w:eastAsia="pl-PL"/>
        </w:rPr>
        <w:t xml:space="preserve"> 1a do SWZ</w:t>
      </w:r>
    </w:p>
    <w:p w14:paraId="20B1B337" w14:textId="77777777" w:rsidR="00DD131B" w:rsidRDefault="00DD131B" w:rsidP="00DD131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"/>
        <w:jc w:val="right"/>
        <w:textAlignment w:val="baseline"/>
        <w:rPr>
          <w:rFonts w:eastAsia="Times New Roman" w:cs="Arial"/>
          <w:sz w:val="24"/>
          <w:szCs w:val="24"/>
          <w:lang w:eastAsia="pl-PL"/>
        </w:rPr>
      </w:pPr>
    </w:p>
    <w:p w14:paraId="5C3509C3" w14:textId="77777777" w:rsidR="00DD131B" w:rsidRDefault="00DD131B" w:rsidP="00DD131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"/>
        <w:jc w:val="right"/>
        <w:textAlignment w:val="baseline"/>
        <w:rPr>
          <w:rFonts w:eastAsia="Times New Roman" w:cs="Arial"/>
          <w:sz w:val="24"/>
          <w:szCs w:val="24"/>
          <w:lang w:eastAsia="pl-PL"/>
        </w:rPr>
      </w:pPr>
      <w:bookmarkStart w:id="0" w:name="_GoBack"/>
      <w:bookmarkEnd w:id="0"/>
    </w:p>
    <w:p w14:paraId="372A6FFB" w14:textId="77777777" w:rsidR="005E5750" w:rsidRDefault="00DD131B">
      <w:pPr>
        <w:spacing w:after="60"/>
        <w:jc w:val="center"/>
      </w:pPr>
      <w:r>
        <w:rPr>
          <w:b/>
          <w:sz w:val="26"/>
        </w:rPr>
        <w:t>TABELA TECHNICZNA</w:t>
      </w:r>
    </w:p>
    <w:p w14:paraId="7216C500" w14:textId="77777777" w:rsidR="005E5750" w:rsidRDefault="00DD131B">
      <w:pPr>
        <w:spacing w:after="160"/>
        <w:jc w:val="center"/>
      </w:pPr>
      <w:r>
        <w:rPr>
          <w:b/>
          <w:sz w:val="20"/>
        </w:rPr>
        <w:t>„Zakup wraz z dostawą fabrycznie nowej koparko-ładowarki z wyposażeniem i osprzętem”</w:t>
      </w:r>
    </w:p>
    <w:p w14:paraId="6E908284" w14:textId="77777777" w:rsidR="005E5750" w:rsidRDefault="00DD131B">
      <w:pPr>
        <w:spacing w:after="40"/>
      </w:pPr>
      <w:r>
        <w:rPr>
          <w:sz w:val="20"/>
        </w:rPr>
        <w:t>Oświadczam, że oferowany przedmiot zamówienia tj.:</w:t>
      </w:r>
      <w:r>
        <w:rPr>
          <w:sz w:val="20"/>
        </w:rPr>
        <w:br/>
        <w:t>koparko-ładowarka</w:t>
      </w:r>
      <w:r>
        <w:rPr>
          <w:sz w:val="20"/>
        </w:rPr>
        <w:br/>
        <w:t>Producent: ………………………………</w:t>
      </w:r>
      <w:r>
        <w:rPr>
          <w:sz w:val="20"/>
        </w:rPr>
        <w:br/>
        <w:t xml:space="preserve">Model:      </w:t>
      </w:r>
      <w:r>
        <w:rPr>
          <w:sz w:val="20"/>
        </w:rPr>
        <w:t>………………………………</w:t>
      </w:r>
      <w:r>
        <w:rPr>
          <w:sz w:val="20"/>
        </w:rPr>
        <w:br/>
        <w:t>Rok produkcji: …………………………</w:t>
      </w:r>
      <w:r>
        <w:rPr>
          <w:sz w:val="20"/>
        </w:rPr>
        <w:br/>
      </w:r>
      <w:r>
        <w:rPr>
          <w:sz w:val="20"/>
        </w:rPr>
        <w:br/>
        <w:t>posiada poniższe parametry techniczne: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80"/>
        <w:gridCol w:w="9751"/>
        <w:gridCol w:w="4706"/>
      </w:tblGrid>
      <w:tr w:rsidR="005E5750" w14:paraId="0DB49BED" w14:textId="77777777">
        <w:trPr>
          <w:cantSplit/>
          <w:tblHeader/>
          <w:jc w:val="center"/>
        </w:trPr>
        <w:tc>
          <w:tcPr>
            <w:tcW w:w="680" w:type="dxa"/>
            <w:shd w:val="clear" w:color="auto" w:fill="D9EAF7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8EBE2FC" w14:textId="77777777" w:rsidR="005E5750" w:rsidRDefault="00DD131B">
            <w:pPr>
              <w:jc w:val="center"/>
            </w:pPr>
            <w:r>
              <w:rPr>
                <w:b/>
                <w:sz w:val="17"/>
              </w:rPr>
              <w:t>Lp.</w:t>
            </w:r>
          </w:p>
        </w:tc>
        <w:tc>
          <w:tcPr>
            <w:tcW w:w="9751" w:type="dxa"/>
            <w:shd w:val="clear" w:color="auto" w:fill="D9EAF7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C6FC014" w14:textId="77777777" w:rsidR="005E5750" w:rsidRDefault="00DD131B">
            <w:pPr>
              <w:jc w:val="center"/>
            </w:pPr>
            <w:r>
              <w:rPr>
                <w:b/>
                <w:sz w:val="17"/>
              </w:rPr>
              <w:t>MINIMALNE WYMAGANIA / PARAMETRY ZAMAWIAJĄCEGO</w:t>
            </w:r>
          </w:p>
        </w:tc>
        <w:tc>
          <w:tcPr>
            <w:tcW w:w="4706" w:type="dxa"/>
            <w:shd w:val="clear" w:color="auto" w:fill="D9EAF7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62893A2" w14:textId="77777777" w:rsidR="005E5750" w:rsidRDefault="00DD131B">
            <w:pPr>
              <w:jc w:val="center"/>
            </w:pPr>
            <w:r>
              <w:rPr>
                <w:b/>
              </w:rPr>
              <w:t>TAK / NIE</w:t>
            </w:r>
          </w:p>
        </w:tc>
      </w:tr>
      <w:tr w:rsidR="005E5750" w14:paraId="61165232" w14:textId="77777777">
        <w:trPr>
          <w:cantSplit/>
          <w:jc w:val="center"/>
        </w:trPr>
        <w:tc>
          <w:tcPr>
            <w:tcW w:w="15137" w:type="dxa"/>
            <w:gridSpan w:val="3"/>
            <w:shd w:val="clear" w:color="auto" w:fill="E7E6E6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4CE8021" w14:textId="77777777" w:rsidR="005E5750" w:rsidRDefault="00DD131B">
            <w:r>
              <w:rPr>
                <w:b/>
                <w:sz w:val="19"/>
              </w:rPr>
              <w:t>KOPARKO-ŁADOWARKA</w:t>
            </w:r>
          </w:p>
        </w:tc>
      </w:tr>
      <w:tr w:rsidR="005E5750" w14:paraId="06BC0F52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05C2AB2" w14:textId="77777777" w:rsidR="005E5750" w:rsidRDefault="00DD131B">
            <w:pPr>
              <w:jc w:val="center"/>
            </w:pPr>
            <w:r>
              <w:rPr>
                <w:sz w:val="17"/>
              </w:rPr>
              <w:t>1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ADEC308" w14:textId="77777777" w:rsidR="005E5750" w:rsidRDefault="00DD131B">
            <w:r>
              <w:rPr>
                <w:sz w:val="17"/>
              </w:rPr>
              <w:t>Koparko-ładowarka kołowa</w:t>
            </w:r>
          </w:p>
          <w:p w14:paraId="2EECF7FA" w14:textId="77777777" w:rsidR="005E5750" w:rsidRDefault="00DD131B">
            <w:r>
              <w:rPr>
                <w:sz w:val="17"/>
              </w:rPr>
              <w:t xml:space="preserve">Fabrycznie nowa, spełniająca polskie i europejskie wymogi w zakresie </w:t>
            </w:r>
            <w:r>
              <w:rPr>
                <w:sz w:val="17"/>
              </w:rPr>
              <w:t>bezpieczeństwa oraz wymagania poruszania się po drogach publicznych zgodnie z przepisami ustawy  z dnia 20 czerwca 1997 r – Prawo o ruchu drogowym, deklaracja zgodności CE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3F20524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5CF87826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7A47D13" w14:textId="77777777" w:rsidR="005E5750" w:rsidRDefault="00DD131B">
            <w:pPr>
              <w:jc w:val="center"/>
            </w:pPr>
            <w:r>
              <w:rPr>
                <w:sz w:val="17"/>
              </w:rPr>
              <w:t>2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C5F3C42" w14:textId="77777777" w:rsidR="005E5750" w:rsidRDefault="00DD131B">
            <w:r>
              <w:rPr>
                <w:sz w:val="17"/>
              </w:rPr>
              <w:t>Rok produkcji</w:t>
            </w:r>
          </w:p>
          <w:p w14:paraId="6C97A1A4" w14:textId="77777777" w:rsidR="005E5750" w:rsidRDefault="00DD131B">
            <w:r>
              <w:rPr>
                <w:sz w:val="17"/>
              </w:rPr>
              <w:t>2026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020FF8D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6859CB28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3261EEC" w14:textId="77777777" w:rsidR="005E5750" w:rsidRDefault="00DD131B">
            <w:pPr>
              <w:jc w:val="center"/>
            </w:pPr>
            <w:r>
              <w:rPr>
                <w:sz w:val="17"/>
              </w:rPr>
              <w:t>3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87D2AC3" w14:textId="77777777" w:rsidR="005E5750" w:rsidRDefault="00DD131B">
            <w:r>
              <w:rPr>
                <w:sz w:val="17"/>
              </w:rPr>
              <w:t>Zamawiający wymaga, aby ofero</w:t>
            </w:r>
            <w:r>
              <w:rPr>
                <w:sz w:val="17"/>
              </w:rPr>
              <w:t>wana koparko-ładowarka kołowa pochodziła z sieci autoryzowanego sprzedawcy działającego na terenie Rzeczypospolitej Polskiej od co najmniej 5 lat.</w:t>
            </w:r>
          </w:p>
          <w:p w14:paraId="64DE4B50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EFC190D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4AAA4229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7D3A9A7" w14:textId="77777777" w:rsidR="005E5750" w:rsidRDefault="00DD131B">
            <w:pPr>
              <w:jc w:val="center"/>
            </w:pPr>
            <w:r>
              <w:rPr>
                <w:sz w:val="17"/>
              </w:rPr>
              <w:t>4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E2049A0" w14:textId="77777777" w:rsidR="005E5750" w:rsidRDefault="00DD131B">
            <w:r>
              <w:rPr>
                <w:sz w:val="17"/>
              </w:rPr>
              <w:t>Rodzaj silnika</w:t>
            </w:r>
          </w:p>
          <w:p w14:paraId="67B576C9" w14:textId="77777777" w:rsidR="005E5750" w:rsidRDefault="00DD131B">
            <w:r>
              <w:rPr>
                <w:sz w:val="17"/>
              </w:rPr>
              <w:t xml:space="preserve">Wysokoprężny turbodoładowany, zgodność z normami emisji spalin </w:t>
            </w:r>
            <w:r>
              <w:rPr>
                <w:sz w:val="17"/>
              </w:rPr>
              <w:t>Stage V, wyprodukowany w UE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79ADA02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0BF0166F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0B90B05" w14:textId="77777777" w:rsidR="005E5750" w:rsidRDefault="00DD131B">
            <w:pPr>
              <w:jc w:val="center"/>
            </w:pPr>
            <w:r>
              <w:rPr>
                <w:sz w:val="17"/>
              </w:rPr>
              <w:t>5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5E8766A" w14:textId="77777777" w:rsidR="005E5750" w:rsidRDefault="00DD131B">
            <w:r>
              <w:rPr>
                <w:sz w:val="17"/>
              </w:rPr>
              <w:t>Moc silnika</w:t>
            </w:r>
          </w:p>
          <w:p w14:paraId="521391CE" w14:textId="77777777" w:rsidR="005E5750" w:rsidRDefault="00DD131B">
            <w:r>
              <w:rPr>
                <w:sz w:val="17"/>
              </w:rPr>
              <w:t>Moc znamionowa brutto min. 82 kW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3CD7436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3219241B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499597F" w14:textId="77777777" w:rsidR="005E5750" w:rsidRDefault="00DD131B">
            <w:pPr>
              <w:jc w:val="center"/>
            </w:pPr>
            <w:r>
              <w:rPr>
                <w:sz w:val="17"/>
              </w:rPr>
              <w:t>6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A0B2751" w14:textId="77777777" w:rsidR="005E5750" w:rsidRDefault="00DD131B">
            <w:r>
              <w:rPr>
                <w:sz w:val="17"/>
              </w:rPr>
              <w:t>Liczba cylindrów</w:t>
            </w:r>
          </w:p>
          <w:p w14:paraId="78F02185" w14:textId="77777777" w:rsidR="005E5750" w:rsidRDefault="00DD131B">
            <w:r>
              <w:rPr>
                <w:sz w:val="17"/>
              </w:rPr>
              <w:t>4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F42D604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048DABE9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98AF2AF" w14:textId="77777777" w:rsidR="005E5750" w:rsidRDefault="00DD131B">
            <w:pPr>
              <w:jc w:val="center"/>
            </w:pPr>
            <w:r>
              <w:rPr>
                <w:sz w:val="17"/>
              </w:rPr>
              <w:t>7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28CD301" w14:textId="77777777" w:rsidR="005E5750" w:rsidRDefault="00DD131B">
            <w:r>
              <w:rPr>
                <w:sz w:val="17"/>
              </w:rPr>
              <w:t>Max. moment obrotowy</w:t>
            </w:r>
          </w:p>
          <w:p w14:paraId="5F87A660" w14:textId="77777777" w:rsidR="005E5750" w:rsidRDefault="00DD131B">
            <w:r>
              <w:rPr>
                <w:sz w:val="17"/>
              </w:rPr>
              <w:t>Min. 490 Nm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206A8FB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4E3F3141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A08AD89" w14:textId="77777777" w:rsidR="005E5750" w:rsidRDefault="00DD131B">
            <w:pPr>
              <w:jc w:val="center"/>
            </w:pPr>
            <w:r>
              <w:rPr>
                <w:sz w:val="17"/>
              </w:rPr>
              <w:lastRenderedPageBreak/>
              <w:t>8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9F63AD5" w14:textId="77777777" w:rsidR="005E5750" w:rsidRDefault="00DD131B">
            <w:r>
              <w:rPr>
                <w:sz w:val="17"/>
              </w:rPr>
              <w:t>Pojemność skokowa</w:t>
            </w:r>
          </w:p>
          <w:p w14:paraId="063BE3F6" w14:textId="77777777" w:rsidR="005E5750" w:rsidRDefault="00DD131B">
            <w:r>
              <w:rPr>
                <w:sz w:val="17"/>
              </w:rPr>
              <w:t>min. 3,5 l – max 3,8 l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2A4FB08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40ABF1ED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9517229" w14:textId="77777777" w:rsidR="005E5750" w:rsidRDefault="00DD131B">
            <w:pPr>
              <w:jc w:val="center"/>
            </w:pPr>
            <w:r>
              <w:rPr>
                <w:sz w:val="17"/>
              </w:rPr>
              <w:t>9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4959025" w14:textId="77777777" w:rsidR="005E5750" w:rsidRDefault="00DD131B">
            <w:r>
              <w:rPr>
                <w:sz w:val="17"/>
              </w:rPr>
              <w:t>Rodzaj napędu</w:t>
            </w:r>
          </w:p>
          <w:p w14:paraId="28C7C1F2" w14:textId="77777777" w:rsidR="005E5750" w:rsidRDefault="00DD131B">
            <w:r>
              <w:rPr>
                <w:sz w:val="17"/>
              </w:rPr>
              <w:t>4x4 (na cztery koła)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26826FA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0C9C6C52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F6CF847" w14:textId="77777777" w:rsidR="005E5750" w:rsidRDefault="00DD131B">
            <w:pPr>
              <w:jc w:val="center"/>
            </w:pPr>
            <w:r>
              <w:rPr>
                <w:sz w:val="17"/>
              </w:rPr>
              <w:t>10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27D73D7" w14:textId="77777777" w:rsidR="005E5750" w:rsidRDefault="00DD131B">
            <w:r>
              <w:rPr>
                <w:sz w:val="17"/>
              </w:rPr>
              <w:t>Skrzynia biegów</w:t>
            </w:r>
          </w:p>
          <w:p w14:paraId="11D1D3DA" w14:textId="77777777" w:rsidR="005E5750" w:rsidRDefault="00DD131B">
            <w:r>
              <w:rPr>
                <w:sz w:val="17"/>
              </w:rPr>
              <w:t>Skrzynia biegów półautomatyczna lub automatyczna, przełączalna pod obciążeniem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9B91661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5CEFB87C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7F43A89" w14:textId="77777777" w:rsidR="005E5750" w:rsidRDefault="00DD131B">
            <w:pPr>
              <w:jc w:val="center"/>
            </w:pPr>
            <w:r>
              <w:rPr>
                <w:sz w:val="17"/>
              </w:rPr>
              <w:t>11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F76952E" w14:textId="77777777" w:rsidR="005E5750" w:rsidRDefault="00DD131B">
            <w:r>
              <w:rPr>
                <w:sz w:val="17"/>
              </w:rPr>
              <w:t>Liczba biegów w przód</w:t>
            </w:r>
          </w:p>
          <w:p w14:paraId="2345BF68" w14:textId="77777777" w:rsidR="005E5750" w:rsidRDefault="00DD131B">
            <w:r>
              <w:rPr>
                <w:sz w:val="17"/>
              </w:rPr>
              <w:t>min. 4 biegi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5CCCD60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3D7012BE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3855A5D" w14:textId="77777777" w:rsidR="005E5750" w:rsidRDefault="00DD131B">
            <w:pPr>
              <w:jc w:val="center"/>
            </w:pPr>
            <w:r>
              <w:rPr>
                <w:sz w:val="17"/>
              </w:rPr>
              <w:t>12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DE8A283" w14:textId="77777777" w:rsidR="005E5750" w:rsidRDefault="00DD131B">
            <w:r>
              <w:rPr>
                <w:sz w:val="17"/>
              </w:rPr>
              <w:t>Liczba biegów w tył</w:t>
            </w:r>
          </w:p>
          <w:p w14:paraId="40AF57D4" w14:textId="77777777" w:rsidR="005E5750" w:rsidRDefault="00DD131B">
            <w:r>
              <w:rPr>
                <w:sz w:val="17"/>
              </w:rPr>
              <w:t>min. 4 biegi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1C92A7F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7AA4BEF7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F8BDD3E" w14:textId="77777777" w:rsidR="005E5750" w:rsidRDefault="00DD131B">
            <w:pPr>
              <w:jc w:val="center"/>
            </w:pPr>
            <w:r>
              <w:rPr>
                <w:sz w:val="17"/>
              </w:rPr>
              <w:t>13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3B33B50" w14:textId="77777777" w:rsidR="005E5750" w:rsidRDefault="00DD131B">
            <w:r>
              <w:rPr>
                <w:sz w:val="17"/>
              </w:rPr>
              <w:t>Przednia oś wychylna</w:t>
            </w:r>
          </w:p>
          <w:p w14:paraId="0DF730DA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F19C4EE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5F62B32A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D3F0823" w14:textId="77777777" w:rsidR="005E5750" w:rsidRDefault="00DD131B">
            <w:pPr>
              <w:jc w:val="center"/>
            </w:pPr>
            <w:r>
              <w:rPr>
                <w:sz w:val="17"/>
              </w:rPr>
              <w:t>14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627EAAD" w14:textId="77777777" w:rsidR="005E5750" w:rsidRDefault="00DD131B">
            <w:r>
              <w:rPr>
                <w:sz w:val="17"/>
              </w:rPr>
              <w:t>Przednie koła skrętne</w:t>
            </w:r>
          </w:p>
          <w:p w14:paraId="1462BF06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B470A4B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3712D0C4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8803CE1" w14:textId="77777777" w:rsidR="005E5750" w:rsidRDefault="00DD131B">
            <w:pPr>
              <w:jc w:val="center"/>
            </w:pPr>
            <w:r>
              <w:rPr>
                <w:sz w:val="17"/>
              </w:rPr>
              <w:t>15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AAC6FCA" w14:textId="77777777" w:rsidR="005E5750" w:rsidRDefault="00DD131B">
            <w:r>
              <w:rPr>
                <w:sz w:val="17"/>
              </w:rPr>
              <w:t>Tylne koła skrętne</w:t>
            </w:r>
          </w:p>
          <w:p w14:paraId="64494902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A82CD81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38089F60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7DFAF31" w14:textId="77777777" w:rsidR="005E5750" w:rsidRDefault="00DD131B">
            <w:pPr>
              <w:jc w:val="center"/>
            </w:pPr>
            <w:r>
              <w:rPr>
                <w:sz w:val="17"/>
              </w:rPr>
              <w:t>16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B50C94A" w14:textId="77777777" w:rsidR="005E5750" w:rsidRDefault="00DD131B">
            <w:r>
              <w:rPr>
                <w:sz w:val="17"/>
              </w:rPr>
              <w:t>Tryb skrętu krab</w:t>
            </w:r>
          </w:p>
          <w:p w14:paraId="3546D13C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8D5AADC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5E8905B6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DD6FD9E" w14:textId="77777777" w:rsidR="005E5750" w:rsidRDefault="00DD131B">
            <w:pPr>
              <w:jc w:val="center"/>
            </w:pPr>
            <w:r>
              <w:rPr>
                <w:sz w:val="17"/>
              </w:rPr>
              <w:t>17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BCC64C5" w14:textId="77777777" w:rsidR="005E5750" w:rsidRDefault="00DD131B">
            <w:r>
              <w:rPr>
                <w:sz w:val="17"/>
              </w:rPr>
              <w:t xml:space="preserve">Blokada tylnego mostu elektroniczna lub </w:t>
            </w:r>
            <w:r>
              <w:rPr>
                <w:sz w:val="17"/>
              </w:rPr>
              <w:t>manualna</w:t>
            </w:r>
          </w:p>
          <w:p w14:paraId="6B42D99E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EA36C91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6B1C5626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9AD0DE1" w14:textId="77777777" w:rsidR="005E5750" w:rsidRDefault="00DD131B">
            <w:pPr>
              <w:jc w:val="center"/>
            </w:pPr>
            <w:r>
              <w:rPr>
                <w:sz w:val="17"/>
              </w:rPr>
              <w:t>18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EFA46C2" w14:textId="77777777" w:rsidR="005E5750" w:rsidRDefault="00DD131B">
            <w:r>
              <w:rPr>
                <w:sz w:val="17"/>
              </w:rPr>
              <w:t>Skrzynia biegów oraz mosty napędowe wyprodukowane przez jednego producenta.</w:t>
            </w:r>
          </w:p>
          <w:p w14:paraId="32794809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1CD46A7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5C35FCF8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921D5C8" w14:textId="77777777" w:rsidR="005E5750" w:rsidRDefault="00DD131B">
            <w:pPr>
              <w:jc w:val="center"/>
            </w:pPr>
            <w:r>
              <w:rPr>
                <w:sz w:val="17"/>
              </w:rPr>
              <w:t>19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2133BBC" w14:textId="77777777" w:rsidR="005E5750" w:rsidRDefault="00DD131B">
            <w:r>
              <w:rPr>
                <w:sz w:val="17"/>
              </w:rPr>
              <w:t>Układ hydrauliczny zasilany pompą wielotłoczkową</w:t>
            </w:r>
          </w:p>
          <w:p w14:paraId="16E79296" w14:textId="77777777" w:rsidR="005E5750" w:rsidRDefault="00DD131B">
            <w:r>
              <w:rPr>
                <w:sz w:val="17"/>
              </w:rPr>
              <w:t>Natężenie przepływu pompy głównej (l/min)- min. 165</w:t>
            </w:r>
          </w:p>
          <w:p w14:paraId="4CEF3E90" w14:textId="77777777" w:rsidR="005E5750" w:rsidRDefault="00DD131B">
            <w:r>
              <w:rPr>
                <w:sz w:val="17"/>
              </w:rPr>
              <w:t xml:space="preserve">Ciśnienie </w:t>
            </w:r>
            <w:r>
              <w:rPr>
                <w:sz w:val="17"/>
              </w:rPr>
              <w:t>robocze min. 250 bar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13FEB63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7D38BDFB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E36A54A" w14:textId="77777777" w:rsidR="005E5750" w:rsidRDefault="00DD131B">
            <w:pPr>
              <w:jc w:val="center"/>
            </w:pPr>
            <w:r>
              <w:rPr>
                <w:sz w:val="17"/>
              </w:rPr>
              <w:t>20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16FD0A4" w14:textId="77777777" w:rsidR="005E5750" w:rsidRDefault="00DD131B">
            <w:r>
              <w:rPr>
                <w:sz w:val="17"/>
              </w:rPr>
              <w:t>Instalacja hydrauliczna do obsługi mulczera oraz pługu śnieżnego</w:t>
            </w:r>
          </w:p>
          <w:p w14:paraId="29A3E55E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FA30D0F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1CBC7826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4DD359B" w14:textId="77777777" w:rsidR="005E5750" w:rsidRDefault="00DD131B">
            <w:pPr>
              <w:jc w:val="center"/>
            </w:pPr>
            <w:r>
              <w:rPr>
                <w:sz w:val="17"/>
              </w:rPr>
              <w:t>21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55E32AE" w14:textId="77777777" w:rsidR="005E5750" w:rsidRDefault="00DD131B">
            <w:r>
              <w:rPr>
                <w:sz w:val="17"/>
              </w:rPr>
              <w:t>Instalacja hydrauliczna do obsługi uchylnej łyżki skarpowej</w:t>
            </w:r>
          </w:p>
          <w:p w14:paraId="79CB1FF7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0963002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0626606C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559FEDC" w14:textId="77777777" w:rsidR="005E5750" w:rsidRDefault="00DD131B">
            <w:pPr>
              <w:jc w:val="center"/>
            </w:pPr>
            <w:r>
              <w:rPr>
                <w:sz w:val="17"/>
              </w:rPr>
              <w:t>22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892ED9D" w14:textId="77777777" w:rsidR="005E5750" w:rsidRDefault="00DD131B">
            <w:r>
              <w:rPr>
                <w:sz w:val="17"/>
              </w:rPr>
              <w:t xml:space="preserve">Instalacja hydrauliczna do obsługi </w:t>
            </w:r>
            <w:r>
              <w:rPr>
                <w:sz w:val="17"/>
              </w:rPr>
              <w:t>szybkozłącza hydraulicznego koparkowego</w:t>
            </w:r>
          </w:p>
          <w:p w14:paraId="67B27E41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5A28072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68BAF0B4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94DBBE5" w14:textId="77777777" w:rsidR="005E5750" w:rsidRDefault="00DD131B">
            <w:pPr>
              <w:jc w:val="center"/>
            </w:pPr>
            <w:r>
              <w:rPr>
                <w:sz w:val="17"/>
              </w:rPr>
              <w:t>23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62DFD90" w14:textId="77777777" w:rsidR="005E5750" w:rsidRDefault="00DD131B">
            <w:r>
              <w:rPr>
                <w:sz w:val="17"/>
              </w:rPr>
              <w:t>Zawory bezpieczeństwa układu koparkowego</w:t>
            </w:r>
          </w:p>
          <w:p w14:paraId="2D6527B9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CB1B6B5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11E2C849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6B11702" w14:textId="77777777" w:rsidR="005E5750" w:rsidRDefault="00DD131B">
            <w:pPr>
              <w:jc w:val="center"/>
            </w:pPr>
            <w:r>
              <w:rPr>
                <w:sz w:val="17"/>
              </w:rPr>
              <w:t>24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2CC9DF7" w14:textId="77777777" w:rsidR="005E5750" w:rsidRDefault="00DD131B">
            <w:r>
              <w:rPr>
                <w:sz w:val="17"/>
              </w:rPr>
              <w:t>Hamulec postojowy</w:t>
            </w:r>
          </w:p>
          <w:p w14:paraId="6ED4D855" w14:textId="77777777" w:rsidR="005E5750" w:rsidRDefault="00DD131B">
            <w:r>
              <w:rPr>
                <w:sz w:val="17"/>
              </w:rPr>
              <w:t>Sterowany ręcznie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67C1948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208CA55D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42A4600" w14:textId="77777777" w:rsidR="005E5750" w:rsidRDefault="00DD131B">
            <w:pPr>
              <w:jc w:val="center"/>
            </w:pPr>
            <w:r>
              <w:rPr>
                <w:sz w:val="17"/>
              </w:rPr>
              <w:t>25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4CC51A8" w14:textId="77777777" w:rsidR="005E5750" w:rsidRDefault="00DD131B">
            <w:r>
              <w:rPr>
                <w:sz w:val="17"/>
              </w:rPr>
              <w:t>Hamulec zasadniczy</w:t>
            </w:r>
          </w:p>
          <w:p w14:paraId="4D6563D6" w14:textId="77777777" w:rsidR="005E5750" w:rsidRDefault="00DD131B">
            <w:r>
              <w:rPr>
                <w:sz w:val="17"/>
              </w:rPr>
              <w:t>Wielotarczowy, mokry, sterowny hydraulicznie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5B3DF5C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6969F227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EB0AB90" w14:textId="77777777" w:rsidR="005E5750" w:rsidRDefault="00DD131B">
            <w:pPr>
              <w:jc w:val="center"/>
            </w:pPr>
            <w:r>
              <w:rPr>
                <w:sz w:val="17"/>
              </w:rPr>
              <w:lastRenderedPageBreak/>
              <w:t>26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AB297CA" w14:textId="77777777" w:rsidR="005E5750" w:rsidRDefault="00DD131B">
            <w:r>
              <w:rPr>
                <w:sz w:val="17"/>
              </w:rPr>
              <w:t>Otwierane drzwi lewe i prawe</w:t>
            </w:r>
          </w:p>
          <w:p w14:paraId="60761079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C62E7F8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7E84E93D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07BB2F0" w14:textId="77777777" w:rsidR="005E5750" w:rsidRDefault="00DD131B">
            <w:pPr>
              <w:jc w:val="center"/>
            </w:pPr>
            <w:r>
              <w:rPr>
                <w:sz w:val="17"/>
              </w:rPr>
              <w:t>27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48C62D3" w14:textId="77777777" w:rsidR="005E5750" w:rsidRDefault="00DD131B">
            <w:r>
              <w:rPr>
                <w:sz w:val="17"/>
              </w:rPr>
              <w:t>Szyby boczne uchylne z blokadą</w:t>
            </w:r>
          </w:p>
          <w:p w14:paraId="58B816FC" w14:textId="77777777" w:rsidR="005E5750" w:rsidRDefault="00DD131B">
            <w:r>
              <w:rPr>
                <w:sz w:val="17"/>
              </w:rPr>
              <w:t>4 szt.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956B5B0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736B1B20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BF4D43A" w14:textId="77777777" w:rsidR="005E5750" w:rsidRDefault="00DD131B">
            <w:pPr>
              <w:jc w:val="center"/>
            </w:pPr>
            <w:r>
              <w:rPr>
                <w:sz w:val="17"/>
              </w:rPr>
              <w:t>28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A7E93B5" w14:textId="77777777" w:rsidR="005E5750" w:rsidRDefault="00DD131B">
            <w:r>
              <w:rPr>
                <w:sz w:val="17"/>
              </w:rPr>
              <w:t>Fotel operatora amortyzowany z pasem bezpieczeństwa</w:t>
            </w:r>
          </w:p>
          <w:p w14:paraId="34F54A0A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1263FD1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3F046A1D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EFC9189" w14:textId="77777777" w:rsidR="005E5750" w:rsidRDefault="00DD131B">
            <w:pPr>
              <w:jc w:val="center"/>
            </w:pPr>
            <w:r>
              <w:rPr>
                <w:sz w:val="17"/>
              </w:rPr>
              <w:t>29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A6818CC" w14:textId="77777777" w:rsidR="005E5750" w:rsidRDefault="00DD131B">
            <w:r>
              <w:rPr>
                <w:sz w:val="17"/>
              </w:rPr>
              <w:t>Klimatyzacja</w:t>
            </w:r>
          </w:p>
          <w:p w14:paraId="368C36D5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C20525C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5A7555F6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767BA72" w14:textId="77777777" w:rsidR="005E5750" w:rsidRDefault="00DD131B">
            <w:pPr>
              <w:jc w:val="center"/>
            </w:pPr>
            <w:r>
              <w:rPr>
                <w:sz w:val="17"/>
              </w:rPr>
              <w:t>30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1686E12" w14:textId="77777777" w:rsidR="005E5750" w:rsidRDefault="00DD131B">
            <w:r>
              <w:rPr>
                <w:sz w:val="17"/>
              </w:rPr>
              <w:t>Tylna szyba uchylna w około ¾ swojej wielkości</w:t>
            </w:r>
          </w:p>
          <w:p w14:paraId="2E538D65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66421E6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3F88F9EE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26F9D4D" w14:textId="77777777" w:rsidR="005E5750" w:rsidRDefault="00DD131B">
            <w:pPr>
              <w:jc w:val="center"/>
            </w:pPr>
            <w:r>
              <w:rPr>
                <w:sz w:val="17"/>
              </w:rPr>
              <w:t>31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EF27221" w14:textId="77777777" w:rsidR="005E5750" w:rsidRDefault="00DD131B">
            <w:r>
              <w:rPr>
                <w:sz w:val="17"/>
              </w:rPr>
              <w:t>Kabina spełniająca wymagania konstrukcji ochronnej ROBS/FOBS</w:t>
            </w:r>
          </w:p>
          <w:p w14:paraId="6611500D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138EA80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017C0EFD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4E8F99B" w14:textId="77777777" w:rsidR="005E5750" w:rsidRDefault="00DD131B">
            <w:pPr>
              <w:jc w:val="center"/>
            </w:pPr>
            <w:r>
              <w:rPr>
                <w:sz w:val="17"/>
              </w:rPr>
              <w:t>32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8BC5020" w14:textId="77777777" w:rsidR="005E5750" w:rsidRDefault="00DD131B">
            <w:r>
              <w:rPr>
                <w:sz w:val="17"/>
              </w:rPr>
              <w:t>Poziom hałasu w kabinie</w:t>
            </w:r>
          </w:p>
          <w:p w14:paraId="6B5ACAE4" w14:textId="77777777" w:rsidR="005E5750" w:rsidRDefault="00DD131B">
            <w:r>
              <w:rPr>
                <w:sz w:val="17"/>
              </w:rPr>
              <w:t>Max. 75 (dBA)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52682FE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2F177A7E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F57A2AE" w14:textId="77777777" w:rsidR="005E5750" w:rsidRDefault="00DD131B">
            <w:pPr>
              <w:jc w:val="center"/>
            </w:pPr>
            <w:r>
              <w:rPr>
                <w:sz w:val="17"/>
              </w:rPr>
              <w:t>33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008AB7B" w14:textId="77777777" w:rsidR="005E5750" w:rsidRDefault="00DD131B">
            <w:r>
              <w:rPr>
                <w:sz w:val="17"/>
              </w:rPr>
              <w:t>Radio  fabryczne z głośnikami</w:t>
            </w:r>
          </w:p>
          <w:p w14:paraId="57A74A7D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7E17377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3299C706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2C2FA95" w14:textId="77777777" w:rsidR="005E5750" w:rsidRDefault="00DD131B">
            <w:pPr>
              <w:jc w:val="center"/>
            </w:pPr>
            <w:r>
              <w:rPr>
                <w:sz w:val="17"/>
              </w:rPr>
              <w:t>34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D13F28D" w14:textId="77777777" w:rsidR="005E5750" w:rsidRDefault="00DD131B">
            <w:r>
              <w:rPr>
                <w:sz w:val="17"/>
              </w:rPr>
              <w:t>Lampy oświetleniowe robocze- lampy  LED</w:t>
            </w:r>
          </w:p>
          <w:p w14:paraId="014D15EB" w14:textId="77777777" w:rsidR="005E5750" w:rsidRDefault="00DD131B">
            <w:r>
              <w:rPr>
                <w:sz w:val="17"/>
              </w:rPr>
              <w:t>Min. 8 szt.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54E943E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4835A36F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074EE81" w14:textId="77777777" w:rsidR="005E5750" w:rsidRDefault="00DD131B">
            <w:pPr>
              <w:jc w:val="center"/>
            </w:pPr>
            <w:r>
              <w:rPr>
                <w:sz w:val="17"/>
              </w:rPr>
              <w:t>35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0EEA3B1" w14:textId="77777777" w:rsidR="005E5750" w:rsidRDefault="00DD131B">
            <w:r>
              <w:rPr>
                <w:sz w:val="17"/>
              </w:rPr>
              <w:t>Kolumna kierownicy regulowana</w:t>
            </w:r>
          </w:p>
          <w:p w14:paraId="4E0A90C5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660BCBF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6F3E44E5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CCBAE11" w14:textId="77777777" w:rsidR="005E5750" w:rsidRDefault="00DD131B">
            <w:pPr>
              <w:jc w:val="center"/>
            </w:pPr>
            <w:r>
              <w:rPr>
                <w:sz w:val="17"/>
              </w:rPr>
              <w:t>36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CE1ACB9" w14:textId="77777777" w:rsidR="005E5750" w:rsidRDefault="00DD131B">
            <w:r>
              <w:rPr>
                <w:sz w:val="17"/>
              </w:rPr>
              <w:t>Wycieraczki szyby przedniej i tylnej</w:t>
            </w:r>
          </w:p>
          <w:p w14:paraId="38AC1A49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D793DA2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0C7A1044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2E5E540" w14:textId="77777777" w:rsidR="005E5750" w:rsidRDefault="00DD131B">
            <w:pPr>
              <w:jc w:val="center"/>
            </w:pPr>
            <w:r>
              <w:rPr>
                <w:sz w:val="17"/>
              </w:rPr>
              <w:t>37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8989CFF" w14:textId="77777777" w:rsidR="005E5750" w:rsidRDefault="00DD131B">
            <w:r>
              <w:rPr>
                <w:sz w:val="17"/>
              </w:rPr>
              <w:t xml:space="preserve">Lusterka wsteczne zewnętrzne: </w:t>
            </w:r>
            <w:r>
              <w:rPr>
                <w:sz w:val="17"/>
              </w:rPr>
              <w:t>prawe/lewe</w:t>
            </w:r>
          </w:p>
          <w:p w14:paraId="61CBA6D2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CCBAB5E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491E12A3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1CEAF62" w14:textId="77777777" w:rsidR="005E5750" w:rsidRDefault="00DD131B">
            <w:pPr>
              <w:jc w:val="center"/>
            </w:pPr>
            <w:r>
              <w:rPr>
                <w:sz w:val="17"/>
              </w:rPr>
              <w:t>38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12B22A9" w14:textId="77777777" w:rsidR="005E5750" w:rsidRDefault="00DD131B">
            <w:r>
              <w:rPr>
                <w:sz w:val="17"/>
              </w:rPr>
              <w:t>Lusterko wsteczne wewnętrzne</w:t>
            </w:r>
          </w:p>
          <w:p w14:paraId="5EDD81FD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2D0A385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392F5815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1BDD1A8" w14:textId="77777777" w:rsidR="005E5750" w:rsidRDefault="00DD131B">
            <w:pPr>
              <w:jc w:val="center"/>
            </w:pPr>
            <w:r>
              <w:rPr>
                <w:sz w:val="17"/>
              </w:rPr>
              <w:t>39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A20D6BA" w14:textId="77777777" w:rsidR="005E5750" w:rsidRDefault="00DD131B">
            <w:r>
              <w:rPr>
                <w:sz w:val="17"/>
              </w:rPr>
              <w:t>Gaśnica, apteczka, trójkąt</w:t>
            </w:r>
          </w:p>
          <w:p w14:paraId="28DA55FE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B21C27F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5EE61C50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852DE37" w14:textId="77777777" w:rsidR="005E5750" w:rsidRDefault="00DD131B">
            <w:pPr>
              <w:jc w:val="center"/>
            </w:pPr>
            <w:r>
              <w:rPr>
                <w:sz w:val="17"/>
              </w:rPr>
              <w:t>40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E23D3D9" w14:textId="77777777" w:rsidR="005E5750" w:rsidRDefault="00DD131B">
            <w:r>
              <w:rPr>
                <w:sz w:val="17"/>
              </w:rPr>
              <w:t>Przełącznik między trybami kopania ISO a SAE.</w:t>
            </w:r>
          </w:p>
          <w:p w14:paraId="4F830CF0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1943C9C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2EA4CCAB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CD91BC7" w14:textId="77777777" w:rsidR="005E5750" w:rsidRDefault="00DD131B">
            <w:pPr>
              <w:jc w:val="center"/>
            </w:pPr>
            <w:r>
              <w:rPr>
                <w:sz w:val="17"/>
              </w:rPr>
              <w:t>41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00B7EA7" w14:textId="77777777" w:rsidR="005E5750" w:rsidRDefault="00DD131B">
            <w:r>
              <w:rPr>
                <w:sz w:val="17"/>
              </w:rPr>
              <w:t>Alarm cofania</w:t>
            </w:r>
          </w:p>
          <w:p w14:paraId="0406B2F3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00BC582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</w:t>
            </w:r>
            <w:r>
              <w:rPr>
                <w:rFonts w:ascii="DejaVu Sans" w:eastAsia="DejaVu Sans" w:hAnsi="DejaVu Sans"/>
              </w:rPr>
              <w:t xml:space="preserve"> ☐ NIE</w:t>
            </w:r>
          </w:p>
        </w:tc>
      </w:tr>
      <w:tr w:rsidR="005E5750" w14:paraId="798F4DC1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34C77B1" w14:textId="77777777" w:rsidR="005E5750" w:rsidRDefault="00DD131B">
            <w:pPr>
              <w:jc w:val="center"/>
            </w:pPr>
            <w:r>
              <w:rPr>
                <w:sz w:val="17"/>
              </w:rPr>
              <w:t>42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798844A" w14:textId="77777777" w:rsidR="005E5750" w:rsidRDefault="00DD131B">
            <w:r>
              <w:rPr>
                <w:sz w:val="17"/>
              </w:rPr>
              <w:t>Koła przednie</w:t>
            </w:r>
          </w:p>
          <w:p w14:paraId="2117CD33" w14:textId="77777777" w:rsidR="005E5750" w:rsidRDefault="00DD131B">
            <w:r>
              <w:rPr>
                <w:sz w:val="17"/>
              </w:rPr>
              <w:t>Min. 28”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927DE7E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79EFAD58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9A6D7FB" w14:textId="77777777" w:rsidR="005E5750" w:rsidRDefault="00DD131B">
            <w:pPr>
              <w:jc w:val="center"/>
            </w:pPr>
            <w:r>
              <w:rPr>
                <w:sz w:val="17"/>
              </w:rPr>
              <w:t>43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0B87D31" w14:textId="77777777" w:rsidR="005E5750" w:rsidRDefault="00DD131B">
            <w:r>
              <w:rPr>
                <w:sz w:val="17"/>
              </w:rPr>
              <w:t>Koła tylne</w:t>
            </w:r>
          </w:p>
          <w:p w14:paraId="20A7A5CE" w14:textId="77777777" w:rsidR="005E5750" w:rsidRDefault="00DD131B">
            <w:r>
              <w:rPr>
                <w:sz w:val="17"/>
              </w:rPr>
              <w:t>Min. 28”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A90A3FB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781AD87E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ADA0F03" w14:textId="77777777" w:rsidR="005E5750" w:rsidRDefault="00DD131B">
            <w:pPr>
              <w:jc w:val="center"/>
            </w:pPr>
            <w:r>
              <w:rPr>
                <w:sz w:val="17"/>
              </w:rPr>
              <w:lastRenderedPageBreak/>
              <w:t>44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A7EE4A5" w14:textId="77777777" w:rsidR="005E5750" w:rsidRDefault="00DD131B">
            <w:r>
              <w:rPr>
                <w:sz w:val="17"/>
              </w:rPr>
              <w:t>Błotnik kół przednich i tylnych</w:t>
            </w:r>
          </w:p>
          <w:p w14:paraId="11165FD7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267830A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08EE2F30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8F04D04" w14:textId="77777777" w:rsidR="005E5750" w:rsidRDefault="00DD131B">
            <w:pPr>
              <w:jc w:val="center"/>
            </w:pPr>
            <w:r>
              <w:rPr>
                <w:sz w:val="17"/>
              </w:rPr>
              <w:t>45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5C75403" w14:textId="77777777" w:rsidR="005E5750" w:rsidRDefault="00DD131B">
            <w:r>
              <w:rPr>
                <w:sz w:val="17"/>
              </w:rPr>
              <w:t>Oświetlenie drogowe</w:t>
            </w:r>
          </w:p>
          <w:p w14:paraId="7AEEF4D1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C32EE56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67E5144F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4950507" w14:textId="77777777" w:rsidR="005E5750" w:rsidRDefault="00DD131B">
            <w:pPr>
              <w:jc w:val="center"/>
            </w:pPr>
            <w:r>
              <w:rPr>
                <w:sz w:val="17"/>
              </w:rPr>
              <w:t>46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3EEA70C" w14:textId="77777777" w:rsidR="005E5750" w:rsidRDefault="00DD131B">
            <w:r>
              <w:rPr>
                <w:sz w:val="17"/>
              </w:rPr>
              <w:t>Lampy ostrzegawcze koloru pomarańczowego (pulsacyjne)</w:t>
            </w:r>
          </w:p>
          <w:p w14:paraId="058B5878" w14:textId="77777777" w:rsidR="005E5750" w:rsidRDefault="00DD131B">
            <w:r>
              <w:rPr>
                <w:sz w:val="17"/>
              </w:rPr>
              <w:t>Umiejscowienie: dwa w skrajnych punktach kabiny, dwa z przodu na masce przedniej, dwa w części tylnej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DCDB6A7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01DD1922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A490D43" w14:textId="77777777" w:rsidR="005E5750" w:rsidRDefault="00DD131B">
            <w:pPr>
              <w:jc w:val="center"/>
            </w:pPr>
            <w:r>
              <w:rPr>
                <w:sz w:val="17"/>
              </w:rPr>
              <w:t>47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F8EB921" w14:textId="77777777" w:rsidR="005E5750" w:rsidRDefault="00DD131B">
            <w:r>
              <w:rPr>
                <w:sz w:val="17"/>
              </w:rPr>
              <w:t>Metalowe osłony tylnych lamp</w:t>
            </w:r>
          </w:p>
          <w:p w14:paraId="6160EF24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EC33535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30271D40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A19EFE4" w14:textId="77777777" w:rsidR="005E5750" w:rsidRDefault="00DD131B">
            <w:pPr>
              <w:jc w:val="center"/>
            </w:pPr>
            <w:r>
              <w:rPr>
                <w:sz w:val="17"/>
              </w:rPr>
              <w:t>48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014BCB1" w14:textId="77777777" w:rsidR="005E5750" w:rsidRDefault="00DD131B">
            <w:r>
              <w:rPr>
                <w:sz w:val="17"/>
              </w:rPr>
              <w:t>Masa eksploatacyjna maszyny</w:t>
            </w:r>
          </w:p>
          <w:p w14:paraId="6697D25A" w14:textId="77777777" w:rsidR="005E5750" w:rsidRDefault="00DD131B">
            <w:r>
              <w:rPr>
                <w:sz w:val="17"/>
              </w:rPr>
              <w:t>Min. 9 800 kg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96DB0DE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6CCFA74B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799E99A" w14:textId="77777777" w:rsidR="005E5750" w:rsidRDefault="00DD131B">
            <w:pPr>
              <w:jc w:val="center"/>
            </w:pPr>
            <w:r>
              <w:rPr>
                <w:sz w:val="17"/>
              </w:rPr>
              <w:t>49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6A3B27B" w14:textId="77777777" w:rsidR="005E5750" w:rsidRDefault="00DD131B">
            <w:r>
              <w:rPr>
                <w:sz w:val="17"/>
              </w:rPr>
              <w:t>Całkowita długość</w:t>
            </w:r>
            <w:r>
              <w:rPr>
                <w:sz w:val="17"/>
              </w:rPr>
              <w:t xml:space="preserve"> robocza koparko- ładowarki</w:t>
            </w:r>
          </w:p>
          <w:p w14:paraId="2102E3FD" w14:textId="77777777" w:rsidR="005E5750" w:rsidRDefault="00DD131B">
            <w:r>
              <w:rPr>
                <w:sz w:val="17"/>
              </w:rPr>
              <w:t>Min. 6,0 m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6F12972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44036B9D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551E0E1" w14:textId="77777777" w:rsidR="005E5750" w:rsidRDefault="00DD131B">
            <w:pPr>
              <w:jc w:val="center"/>
            </w:pPr>
            <w:r>
              <w:rPr>
                <w:sz w:val="17"/>
              </w:rPr>
              <w:t>50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12D02A9" w14:textId="77777777" w:rsidR="005E5750" w:rsidRDefault="00DD131B">
            <w:r>
              <w:rPr>
                <w:sz w:val="17"/>
              </w:rPr>
              <w:t>Pojemność zbiornika oleju hydraulicznego</w:t>
            </w:r>
          </w:p>
          <w:p w14:paraId="16CBEF07" w14:textId="77777777" w:rsidR="005E5750" w:rsidRDefault="00DD131B">
            <w:r>
              <w:rPr>
                <w:sz w:val="17"/>
              </w:rPr>
              <w:t>Min. 80 l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89DAD05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5D63E954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24434DC" w14:textId="77777777" w:rsidR="005E5750" w:rsidRDefault="00DD131B">
            <w:pPr>
              <w:jc w:val="center"/>
            </w:pPr>
            <w:r>
              <w:rPr>
                <w:sz w:val="17"/>
              </w:rPr>
              <w:t>51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DACB90F" w14:textId="77777777" w:rsidR="005E5750" w:rsidRDefault="00DD131B">
            <w:r>
              <w:rPr>
                <w:sz w:val="17"/>
              </w:rPr>
              <w:t>Pojemność zbiornika paliwa</w:t>
            </w:r>
          </w:p>
          <w:p w14:paraId="064445D3" w14:textId="77777777" w:rsidR="005E5750" w:rsidRDefault="00DD131B">
            <w:r>
              <w:rPr>
                <w:sz w:val="17"/>
              </w:rPr>
              <w:t>Min. 160 l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4376D2C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4EC81B2A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CFB2C22" w14:textId="77777777" w:rsidR="005E5750" w:rsidRDefault="00DD131B">
            <w:pPr>
              <w:jc w:val="center"/>
            </w:pPr>
            <w:r>
              <w:rPr>
                <w:sz w:val="17"/>
              </w:rPr>
              <w:t>52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AD8EE6B" w14:textId="77777777" w:rsidR="005E5750" w:rsidRDefault="00DD131B">
            <w:r>
              <w:rPr>
                <w:sz w:val="17"/>
              </w:rPr>
              <w:t>Układ stabilizacji łyżki ładowarkowej</w:t>
            </w:r>
          </w:p>
          <w:p w14:paraId="5F3F3F15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863FC05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5ED80486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DC701CE" w14:textId="77777777" w:rsidR="005E5750" w:rsidRDefault="00DD131B">
            <w:pPr>
              <w:jc w:val="center"/>
            </w:pPr>
            <w:r>
              <w:rPr>
                <w:sz w:val="17"/>
              </w:rPr>
              <w:t>53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69D3D17" w14:textId="77777777" w:rsidR="005E5750" w:rsidRDefault="00DD131B">
            <w:r>
              <w:rPr>
                <w:sz w:val="17"/>
              </w:rPr>
              <w:t>Sterowanie ramieniem ładowarkowym za pomocą pojedynczego joysticka</w:t>
            </w:r>
          </w:p>
          <w:p w14:paraId="593D5B91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1EEBD11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773434CE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032703C" w14:textId="77777777" w:rsidR="005E5750" w:rsidRDefault="00DD131B">
            <w:pPr>
              <w:jc w:val="center"/>
            </w:pPr>
            <w:r>
              <w:rPr>
                <w:sz w:val="17"/>
              </w:rPr>
              <w:t>54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A086252" w14:textId="77777777" w:rsidR="005E5750" w:rsidRDefault="00DD131B">
            <w:r>
              <w:rPr>
                <w:sz w:val="17"/>
              </w:rPr>
              <w:t>Łyżka ładowarkowa 6 w 1 otwierana wyposażona w widły odchylane - możliwość spychania, ładowania, kopania, chwytania, rozściełania i wyrównywania</w:t>
            </w:r>
          </w:p>
          <w:p w14:paraId="3EB0CA4B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F4D654E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</w:t>
            </w:r>
            <w:r>
              <w:rPr>
                <w:rFonts w:ascii="DejaVu Sans" w:eastAsia="DejaVu Sans" w:hAnsi="DejaVu Sans"/>
              </w:rPr>
              <w:t xml:space="preserve">  ☐ NIE</w:t>
            </w:r>
          </w:p>
        </w:tc>
      </w:tr>
      <w:tr w:rsidR="005E5750" w14:paraId="3319E2D2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8DAAA04" w14:textId="77777777" w:rsidR="005E5750" w:rsidRDefault="00DD131B">
            <w:pPr>
              <w:jc w:val="center"/>
            </w:pPr>
            <w:r>
              <w:rPr>
                <w:sz w:val="17"/>
              </w:rPr>
              <w:t>55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7B91393" w14:textId="77777777" w:rsidR="005E5750" w:rsidRDefault="00DD131B">
            <w:r>
              <w:rPr>
                <w:sz w:val="17"/>
              </w:rPr>
              <w:t>Pojemność łyżki ładowarkowej</w:t>
            </w:r>
          </w:p>
          <w:p w14:paraId="4230CA1D" w14:textId="77777777" w:rsidR="005E5750" w:rsidRDefault="00DD131B">
            <w:r>
              <w:rPr>
                <w:sz w:val="17"/>
              </w:rPr>
              <w:t>Min. 1,3 m3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4C6A0F6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3AB617DE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31F69E2" w14:textId="77777777" w:rsidR="005E5750" w:rsidRDefault="00DD131B">
            <w:pPr>
              <w:jc w:val="center"/>
            </w:pPr>
            <w:r>
              <w:rPr>
                <w:sz w:val="17"/>
              </w:rPr>
              <w:t>56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72DC38A" w14:textId="77777777" w:rsidR="005E5750" w:rsidRDefault="00DD131B">
            <w:r>
              <w:rPr>
                <w:sz w:val="17"/>
              </w:rPr>
              <w:t>Szerokość łyżki ładowarkowej</w:t>
            </w:r>
          </w:p>
          <w:p w14:paraId="61B36711" w14:textId="77777777" w:rsidR="005E5750" w:rsidRDefault="00DD131B">
            <w:r>
              <w:rPr>
                <w:sz w:val="17"/>
              </w:rPr>
              <w:t>Min. 2,5 m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A85D12A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36821CBB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6BE70CB" w14:textId="77777777" w:rsidR="005E5750" w:rsidRDefault="00DD131B">
            <w:pPr>
              <w:jc w:val="center"/>
            </w:pPr>
            <w:r>
              <w:rPr>
                <w:sz w:val="17"/>
              </w:rPr>
              <w:t>57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2FA1116" w14:textId="77777777" w:rsidR="005E5750" w:rsidRDefault="00DD131B">
            <w:r>
              <w:rPr>
                <w:sz w:val="17"/>
              </w:rPr>
              <w:t>Kąt obrotu łyżki</w:t>
            </w:r>
          </w:p>
          <w:p w14:paraId="4E6E3DDA" w14:textId="77777777" w:rsidR="005E5750" w:rsidRDefault="00DD131B">
            <w:r>
              <w:rPr>
                <w:sz w:val="17"/>
              </w:rPr>
              <w:t>Min. 195 stopni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647AB43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1589CDB1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8950149" w14:textId="77777777" w:rsidR="005E5750" w:rsidRDefault="00DD131B">
            <w:pPr>
              <w:jc w:val="center"/>
            </w:pPr>
            <w:r>
              <w:rPr>
                <w:sz w:val="17"/>
              </w:rPr>
              <w:t>58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75F0EB5" w14:textId="77777777" w:rsidR="005E5750" w:rsidRDefault="00DD131B">
            <w:r>
              <w:rPr>
                <w:sz w:val="17"/>
              </w:rPr>
              <w:t>Maksymalna wysokość załadunku z wysuniętym teleskopem</w:t>
            </w:r>
          </w:p>
          <w:p w14:paraId="24C410A5" w14:textId="77777777" w:rsidR="005E5750" w:rsidRDefault="00DD131B">
            <w:r>
              <w:rPr>
                <w:sz w:val="17"/>
              </w:rPr>
              <w:t>Min. 4,3 m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0BF4A15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</w:t>
            </w:r>
            <w:r>
              <w:rPr>
                <w:rFonts w:ascii="DejaVu Sans" w:eastAsia="DejaVu Sans" w:hAnsi="DejaVu Sans"/>
              </w:rPr>
              <w:t xml:space="preserve"> ☐ NIE</w:t>
            </w:r>
          </w:p>
        </w:tc>
      </w:tr>
      <w:tr w:rsidR="005E5750" w14:paraId="1DB0D1CD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2A4AC68" w14:textId="77777777" w:rsidR="005E5750" w:rsidRDefault="00DD131B">
            <w:pPr>
              <w:jc w:val="center"/>
            </w:pPr>
            <w:r>
              <w:rPr>
                <w:sz w:val="17"/>
              </w:rPr>
              <w:t>59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276F8F5" w14:textId="77777777" w:rsidR="005E5750" w:rsidRDefault="00DD131B">
            <w:r>
              <w:rPr>
                <w:sz w:val="17"/>
              </w:rPr>
              <w:t>Udźwig na pełną wysokość w łyżce ładowarkowej</w:t>
            </w:r>
          </w:p>
          <w:p w14:paraId="0939AD6B" w14:textId="77777777" w:rsidR="005E5750" w:rsidRDefault="00DD131B">
            <w:r>
              <w:rPr>
                <w:sz w:val="17"/>
              </w:rPr>
              <w:t>Min. 4.500 kg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4BE9041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4D81E36F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36D6431" w14:textId="77777777" w:rsidR="005E5750" w:rsidRDefault="00DD131B">
            <w:pPr>
              <w:jc w:val="center"/>
            </w:pPr>
            <w:r>
              <w:rPr>
                <w:sz w:val="17"/>
              </w:rPr>
              <w:t>60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6A9608D" w14:textId="77777777" w:rsidR="005E5750" w:rsidRDefault="00DD131B">
            <w:r>
              <w:rPr>
                <w:sz w:val="17"/>
              </w:rPr>
              <w:t>Sterowanie ramieniem koparkowym za pomocą joysticków</w:t>
            </w:r>
          </w:p>
          <w:p w14:paraId="1AE9D645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7CDCEC4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0DD39A62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AFEF5F0" w14:textId="77777777" w:rsidR="005E5750" w:rsidRDefault="00DD131B">
            <w:pPr>
              <w:jc w:val="center"/>
            </w:pPr>
            <w:r>
              <w:rPr>
                <w:sz w:val="17"/>
              </w:rPr>
              <w:t>61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22DBF24" w14:textId="77777777" w:rsidR="005E5750" w:rsidRDefault="00DD131B">
            <w:r>
              <w:rPr>
                <w:sz w:val="17"/>
              </w:rPr>
              <w:t>Szybkozłącze hydrauliczne koparkowe zamontowane na ramieniu koparkowym</w:t>
            </w:r>
          </w:p>
          <w:p w14:paraId="600AC8CE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8C66313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</w:t>
            </w:r>
            <w:r>
              <w:rPr>
                <w:rFonts w:ascii="DejaVu Sans" w:eastAsia="DejaVu Sans" w:hAnsi="DejaVu Sans"/>
              </w:rPr>
              <w:t xml:space="preserve">    ☐ NIE</w:t>
            </w:r>
          </w:p>
        </w:tc>
      </w:tr>
      <w:tr w:rsidR="005E5750" w14:paraId="3E382516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9D66A36" w14:textId="77777777" w:rsidR="005E5750" w:rsidRDefault="00DD131B">
            <w:pPr>
              <w:jc w:val="center"/>
            </w:pPr>
            <w:r>
              <w:rPr>
                <w:sz w:val="17"/>
              </w:rPr>
              <w:lastRenderedPageBreak/>
              <w:t>62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1B54D79" w14:textId="77777777" w:rsidR="005E5750" w:rsidRDefault="00DD131B">
            <w:r>
              <w:rPr>
                <w:sz w:val="17"/>
              </w:rPr>
              <w:t>Szybkozłącze   ładowarkowe</w:t>
            </w:r>
          </w:p>
          <w:p w14:paraId="2369C2BF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B60DE2D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7BE739C8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AF39470" w14:textId="77777777" w:rsidR="005E5750" w:rsidRDefault="00DD131B">
            <w:pPr>
              <w:jc w:val="center"/>
            </w:pPr>
            <w:r>
              <w:rPr>
                <w:sz w:val="17"/>
              </w:rPr>
              <w:t>63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D923F31" w14:textId="77777777" w:rsidR="005E5750" w:rsidRDefault="00DD131B">
            <w:r>
              <w:rPr>
                <w:sz w:val="17"/>
              </w:rPr>
              <w:t>Szerokość łyżek koparkowych</w:t>
            </w:r>
          </w:p>
          <w:p w14:paraId="2E8EFE9D" w14:textId="77777777" w:rsidR="005E5750" w:rsidRDefault="00DD131B">
            <w:r>
              <w:rPr>
                <w:sz w:val="17"/>
              </w:rPr>
              <w:t>600 mm ± 20 mm i 300 mm ± 20mm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ECA8F46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29E9EDC4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0A0A730" w14:textId="77777777" w:rsidR="005E5750" w:rsidRDefault="00DD131B">
            <w:pPr>
              <w:jc w:val="center"/>
            </w:pPr>
            <w:r>
              <w:rPr>
                <w:sz w:val="17"/>
              </w:rPr>
              <w:t>64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E3ACE41" w14:textId="77777777" w:rsidR="005E5750" w:rsidRDefault="00DD131B">
            <w:r>
              <w:rPr>
                <w:sz w:val="17"/>
              </w:rPr>
              <w:t>Łyżka koparkowa montowana na szybkozłącze hydrauliczne koparkowe</w:t>
            </w:r>
          </w:p>
          <w:p w14:paraId="11076A29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4805280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71A13B61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E5335F3" w14:textId="77777777" w:rsidR="005E5750" w:rsidRDefault="00DD131B">
            <w:pPr>
              <w:jc w:val="center"/>
            </w:pPr>
            <w:r>
              <w:rPr>
                <w:sz w:val="17"/>
              </w:rPr>
              <w:t>65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949522B" w14:textId="77777777" w:rsidR="005E5750" w:rsidRDefault="00DD131B">
            <w:r>
              <w:rPr>
                <w:sz w:val="17"/>
              </w:rPr>
              <w:t xml:space="preserve">Szerokość łyżki </w:t>
            </w:r>
            <w:r>
              <w:rPr>
                <w:sz w:val="17"/>
              </w:rPr>
              <w:t>skarpowej uchylnej</w:t>
            </w:r>
          </w:p>
          <w:p w14:paraId="7CE1F982" w14:textId="77777777" w:rsidR="005E5750" w:rsidRDefault="00DD131B">
            <w:r>
              <w:rPr>
                <w:sz w:val="17"/>
              </w:rPr>
              <w:t>1500 mm ± 20 mm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42DF1C8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68AAA8AC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16FDB25" w14:textId="77777777" w:rsidR="005E5750" w:rsidRDefault="00DD131B">
            <w:pPr>
              <w:jc w:val="center"/>
            </w:pPr>
            <w:r>
              <w:rPr>
                <w:sz w:val="17"/>
              </w:rPr>
              <w:t>66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B36EB4A" w14:textId="77777777" w:rsidR="005E5750" w:rsidRDefault="00DD131B">
            <w:r>
              <w:rPr>
                <w:sz w:val="17"/>
              </w:rPr>
              <w:t>Łyżka skarpowa uchylna montowana na szybkozłącze hydrauliczne koparkowe</w:t>
            </w:r>
          </w:p>
          <w:p w14:paraId="14ED4F5A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F09DE86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2FC041C0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615C132" w14:textId="77777777" w:rsidR="005E5750" w:rsidRDefault="00DD131B">
            <w:pPr>
              <w:jc w:val="center"/>
            </w:pPr>
            <w:r>
              <w:rPr>
                <w:sz w:val="17"/>
              </w:rPr>
              <w:t>67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BA19EE3" w14:textId="77777777" w:rsidR="005E5750" w:rsidRDefault="00DD131B">
            <w:r>
              <w:rPr>
                <w:sz w:val="17"/>
              </w:rPr>
              <w:t>Ramię koparkowe o zmiennej długości, rozsuwane hydraulicznie (teleskopowe)</w:t>
            </w:r>
          </w:p>
          <w:p w14:paraId="425950E4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7812047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45412C41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DA72343" w14:textId="77777777" w:rsidR="005E5750" w:rsidRDefault="00DD131B">
            <w:pPr>
              <w:jc w:val="center"/>
            </w:pPr>
            <w:r>
              <w:rPr>
                <w:sz w:val="17"/>
              </w:rPr>
              <w:t>68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000AA3E" w14:textId="77777777" w:rsidR="005E5750" w:rsidRDefault="00DD131B">
            <w:r>
              <w:rPr>
                <w:sz w:val="17"/>
              </w:rPr>
              <w:t>Głębokość kopania</w:t>
            </w:r>
          </w:p>
          <w:p w14:paraId="048FCB64" w14:textId="77777777" w:rsidR="005E5750" w:rsidRDefault="00DD131B">
            <w:r>
              <w:rPr>
                <w:sz w:val="17"/>
              </w:rPr>
              <w:t>Min. 5,60 m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B7A7E04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1590039C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04B9A6B" w14:textId="77777777" w:rsidR="005E5750" w:rsidRDefault="00DD131B">
            <w:pPr>
              <w:jc w:val="center"/>
            </w:pPr>
            <w:r>
              <w:rPr>
                <w:sz w:val="17"/>
              </w:rPr>
              <w:t>69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F6FEECA" w14:textId="77777777" w:rsidR="005E5750" w:rsidRDefault="00DD131B">
            <w:r>
              <w:rPr>
                <w:sz w:val="17"/>
              </w:rPr>
              <w:t>Wysokość załadunku przy złożonym ramieniu  (bez wysuwu teleskopowego)</w:t>
            </w:r>
          </w:p>
          <w:p w14:paraId="24286EDC" w14:textId="77777777" w:rsidR="005E5750" w:rsidRDefault="00DD131B">
            <w:r>
              <w:rPr>
                <w:sz w:val="17"/>
              </w:rPr>
              <w:t>Min. 3,60 m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E31BF98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75772973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0E745E5" w14:textId="77777777" w:rsidR="005E5750" w:rsidRDefault="00DD131B">
            <w:pPr>
              <w:jc w:val="center"/>
            </w:pPr>
            <w:r>
              <w:rPr>
                <w:sz w:val="17"/>
              </w:rPr>
              <w:t>70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371544E" w14:textId="77777777" w:rsidR="005E5750" w:rsidRDefault="00DD131B">
            <w:r>
              <w:rPr>
                <w:sz w:val="17"/>
              </w:rPr>
              <w:t>Siła skrawania na łyżce koparkowej</w:t>
            </w:r>
          </w:p>
          <w:p w14:paraId="3DBC26AD" w14:textId="77777777" w:rsidR="005E5750" w:rsidRDefault="00DD131B">
            <w:r>
              <w:rPr>
                <w:sz w:val="17"/>
              </w:rPr>
              <w:t>Min. 65 kN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6249BBA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10D5D60C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77E1CC8" w14:textId="77777777" w:rsidR="005E5750" w:rsidRDefault="00DD131B">
            <w:pPr>
              <w:jc w:val="center"/>
            </w:pPr>
            <w:r>
              <w:rPr>
                <w:sz w:val="17"/>
              </w:rPr>
              <w:t>71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C23162C" w14:textId="77777777" w:rsidR="005E5750" w:rsidRDefault="00DD131B">
            <w:r>
              <w:rPr>
                <w:sz w:val="17"/>
              </w:rPr>
              <w:t xml:space="preserve">Stabilizatory tylne niezależne wysuwane </w:t>
            </w:r>
            <w:r>
              <w:rPr>
                <w:sz w:val="17"/>
              </w:rPr>
              <w:t>hydraulicznie z podkładkami zabezpieczającymi nawierzchnie utwardzone np. beton asfaltowy</w:t>
            </w:r>
          </w:p>
          <w:p w14:paraId="29167705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DE0B6E8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6DF0B938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681562F" w14:textId="77777777" w:rsidR="005E5750" w:rsidRDefault="00DD131B">
            <w:pPr>
              <w:jc w:val="center"/>
            </w:pPr>
            <w:r>
              <w:rPr>
                <w:sz w:val="17"/>
              </w:rPr>
              <w:t>72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AD44262" w14:textId="77777777" w:rsidR="005E5750" w:rsidRDefault="00DD131B">
            <w:r>
              <w:rPr>
                <w:sz w:val="17"/>
              </w:rPr>
              <w:t>Instrukcja obsługi oraz katalog części zamiennych w języku polskim</w:t>
            </w:r>
          </w:p>
          <w:p w14:paraId="1C038671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E49528D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47BCD999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6FE9CEB" w14:textId="77777777" w:rsidR="005E5750" w:rsidRDefault="00DD131B">
            <w:pPr>
              <w:jc w:val="center"/>
            </w:pPr>
            <w:r>
              <w:rPr>
                <w:sz w:val="17"/>
              </w:rPr>
              <w:t>73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0D6BBB6" w14:textId="77777777" w:rsidR="005E5750" w:rsidRDefault="00DD131B">
            <w:r>
              <w:rPr>
                <w:sz w:val="17"/>
              </w:rPr>
              <w:t>Gaśnica, trójkąt ostrzegawczy, apteczka</w:t>
            </w:r>
          </w:p>
          <w:p w14:paraId="38EC14E0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3E9B475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3F443F4D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2F4AE68" w14:textId="77777777" w:rsidR="005E5750" w:rsidRDefault="00DD131B">
            <w:pPr>
              <w:jc w:val="center"/>
            </w:pPr>
            <w:r>
              <w:rPr>
                <w:sz w:val="17"/>
              </w:rPr>
              <w:t>74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FD38DDE" w14:textId="77777777" w:rsidR="005E5750" w:rsidRDefault="00DD131B">
            <w:r>
              <w:rPr>
                <w:sz w:val="17"/>
              </w:rPr>
              <w:t>Skrzynka narzędziowa</w:t>
            </w:r>
          </w:p>
          <w:p w14:paraId="21F65F6F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3B7DA74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7B3747A9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83D386D" w14:textId="77777777" w:rsidR="005E5750" w:rsidRDefault="00DD131B">
            <w:pPr>
              <w:jc w:val="center"/>
            </w:pPr>
            <w:r>
              <w:rPr>
                <w:sz w:val="17"/>
              </w:rPr>
              <w:t>75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FAA8411" w14:textId="77777777" w:rsidR="005E5750" w:rsidRDefault="00DD131B">
            <w:r>
              <w:rPr>
                <w:sz w:val="17"/>
              </w:rPr>
              <w:t>Przeszkolenie w cenie dostawy minimum dwóch operatorów Zamawiającego w zakresie budowy i obsługi koparko- ładowarki</w:t>
            </w:r>
          </w:p>
          <w:p w14:paraId="6B994B2D" w14:textId="77777777" w:rsidR="005E5750" w:rsidRDefault="00DD131B">
            <w:r>
              <w:rPr>
                <w:sz w:val="17"/>
              </w:rPr>
              <w:t>Wymagane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2E5F6BB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22193489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2C5159C" w14:textId="77777777" w:rsidR="005E5750" w:rsidRDefault="00DD131B">
            <w:pPr>
              <w:jc w:val="center"/>
            </w:pPr>
            <w:r>
              <w:rPr>
                <w:sz w:val="17"/>
              </w:rPr>
              <w:t>76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DDAB4D9" w14:textId="77777777" w:rsidR="005E5750" w:rsidRDefault="00DD131B">
            <w:r>
              <w:rPr>
                <w:sz w:val="17"/>
              </w:rPr>
              <w:t xml:space="preserve">Okres gwarancji na </w:t>
            </w:r>
            <w:r>
              <w:rPr>
                <w:sz w:val="17"/>
              </w:rPr>
              <w:t>koparko-ładowarkę</w:t>
            </w:r>
          </w:p>
          <w:p w14:paraId="3A58C4FF" w14:textId="77777777" w:rsidR="005E5750" w:rsidRDefault="00DD131B">
            <w:r>
              <w:rPr>
                <w:sz w:val="17"/>
              </w:rPr>
              <w:t>Min okres gwarancji na przedmiot zamówienia 12 miesięcy lub 1500 motogodzin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A8A2E25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17890FD5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C011F3F" w14:textId="77777777" w:rsidR="005E5750" w:rsidRDefault="00DD131B">
            <w:pPr>
              <w:jc w:val="center"/>
            </w:pPr>
            <w:r>
              <w:rPr>
                <w:sz w:val="17"/>
              </w:rPr>
              <w:t>77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2188590" w14:textId="77777777" w:rsidR="005E5750" w:rsidRDefault="00DD131B">
            <w:r>
              <w:rPr>
                <w:sz w:val="17"/>
              </w:rPr>
              <w:t>Wykonawca udzieli Zamawiającemu gwarancji na dostarczoną koparko-ładowarkę na okres wskazany w ofercie, nie krótszy niż 12 miesięcy lub 1500 mt</w:t>
            </w:r>
            <w:r>
              <w:rPr>
                <w:sz w:val="17"/>
              </w:rPr>
              <w:t>h, liczony od dnia podpisania przez przedstawicieli stron protokołu odbioru.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1C89857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1D2E5A17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0312A23" w14:textId="77777777" w:rsidR="005E5750" w:rsidRDefault="00DD131B">
            <w:pPr>
              <w:jc w:val="center"/>
            </w:pPr>
            <w:r>
              <w:rPr>
                <w:sz w:val="17"/>
              </w:rPr>
              <w:t>78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92A2653" w14:textId="77777777" w:rsidR="005E5750" w:rsidRDefault="00DD131B">
            <w:r>
              <w:rPr>
                <w:sz w:val="17"/>
              </w:rPr>
              <w:t>Wykonawca zapewni autoryzowany mobilny serwis na terenie całej Polski z reakcją na pisemne zgłoszenie nie dłuższą niż 48 godzin.</w:t>
            </w:r>
          </w:p>
          <w:p w14:paraId="610D4566" w14:textId="77777777" w:rsidR="005E5750" w:rsidRDefault="00DD131B">
            <w:r>
              <w:rPr>
                <w:sz w:val="17"/>
              </w:rPr>
              <w:t>Serwis gwarancyjny koparko-łado</w:t>
            </w:r>
            <w:r>
              <w:rPr>
                <w:sz w:val="17"/>
              </w:rPr>
              <w:t>warki na zadeklarowany okres gwarancji bez dodatkowych opłat.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52C3D09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1CB25FD0" w14:textId="77777777">
        <w:trPr>
          <w:cantSplit/>
          <w:jc w:val="center"/>
        </w:trPr>
        <w:tc>
          <w:tcPr>
            <w:tcW w:w="15137" w:type="dxa"/>
            <w:gridSpan w:val="3"/>
            <w:shd w:val="clear" w:color="auto" w:fill="E7E6E6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1642D357" w14:textId="77777777" w:rsidR="005E5750" w:rsidRDefault="00DD131B">
            <w:r>
              <w:rPr>
                <w:b/>
                <w:sz w:val="19"/>
              </w:rPr>
              <w:t>OSPRZĘT – MULCZER / KOSIARKA BIJAKOWA</w:t>
            </w:r>
          </w:p>
        </w:tc>
      </w:tr>
      <w:tr w:rsidR="005E5750" w14:paraId="5F8C99D0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21272AD" w14:textId="77777777" w:rsidR="005E5750" w:rsidRDefault="00DD131B">
            <w:pPr>
              <w:jc w:val="center"/>
            </w:pPr>
            <w:r>
              <w:rPr>
                <w:sz w:val="17"/>
              </w:rPr>
              <w:lastRenderedPageBreak/>
              <w:t>79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8C60E99" w14:textId="77777777" w:rsidR="005E5750" w:rsidRDefault="00DD131B">
            <w:r>
              <w:rPr>
                <w:sz w:val="17"/>
              </w:rPr>
              <w:t>Mulczer / kosiarka bijakowa fabrycznie nowa, posiadająca certyfikat CE.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12ABC76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4342D2C9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FF59B14" w14:textId="77777777" w:rsidR="005E5750" w:rsidRDefault="00DD131B">
            <w:pPr>
              <w:jc w:val="center"/>
            </w:pPr>
            <w:r>
              <w:rPr>
                <w:sz w:val="17"/>
              </w:rPr>
              <w:t>80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C4B1D63" w14:textId="77777777" w:rsidR="005E5750" w:rsidRDefault="00DD131B">
            <w:r>
              <w:rPr>
                <w:sz w:val="17"/>
              </w:rPr>
              <w:t xml:space="preserve">W komplecie adapter do oferowanego modelu </w:t>
            </w:r>
            <w:r>
              <w:rPr>
                <w:sz w:val="17"/>
              </w:rPr>
              <w:t>koparko-ładowarki oraz przewody hydrauliczne.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8B357F9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7FD34408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59D2F00" w14:textId="77777777" w:rsidR="005E5750" w:rsidRDefault="00DD131B">
            <w:pPr>
              <w:jc w:val="center"/>
            </w:pPr>
            <w:r>
              <w:rPr>
                <w:sz w:val="17"/>
              </w:rPr>
              <w:t>81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A2105DE" w14:textId="77777777" w:rsidR="005E5750" w:rsidRDefault="00DD131B">
            <w:r>
              <w:rPr>
                <w:sz w:val="17"/>
              </w:rPr>
              <w:t>Wymagany przepływ oleju: 60–90 l/min.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FEADAA8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34EB39A1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6E5E169" w14:textId="77777777" w:rsidR="005E5750" w:rsidRDefault="00DD131B">
            <w:pPr>
              <w:jc w:val="center"/>
            </w:pPr>
            <w:r>
              <w:rPr>
                <w:sz w:val="17"/>
              </w:rPr>
              <w:t>82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C0578C0" w14:textId="77777777" w:rsidR="005E5750" w:rsidRDefault="00DD131B">
            <w:r>
              <w:rPr>
                <w:sz w:val="17"/>
              </w:rPr>
              <w:t>Ciśnienie robocze: 230 bar.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8F61E0B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798B30B3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F0EA0B7" w14:textId="77777777" w:rsidR="005E5750" w:rsidRDefault="00DD131B">
            <w:pPr>
              <w:jc w:val="center"/>
            </w:pPr>
            <w:r>
              <w:rPr>
                <w:sz w:val="17"/>
              </w:rPr>
              <w:t>83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F387468" w14:textId="77777777" w:rsidR="005E5750" w:rsidRDefault="00DD131B">
            <w:r>
              <w:rPr>
                <w:sz w:val="17"/>
              </w:rPr>
              <w:t>Waga: min. 470 kg.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3D69126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7F51A329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BD83152" w14:textId="77777777" w:rsidR="005E5750" w:rsidRDefault="00DD131B">
            <w:pPr>
              <w:jc w:val="center"/>
            </w:pPr>
            <w:r>
              <w:rPr>
                <w:sz w:val="17"/>
              </w:rPr>
              <w:t>84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FE8FF03" w14:textId="77777777" w:rsidR="005E5750" w:rsidRDefault="00DD131B">
            <w:r>
              <w:rPr>
                <w:sz w:val="17"/>
              </w:rPr>
              <w:t>Liczba narzędzi tnących: 12/36 szt.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88C0968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</w:t>
            </w:r>
            <w:r>
              <w:rPr>
                <w:rFonts w:ascii="DejaVu Sans" w:eastAsia="DejaVu Sans" w:hAnsi="DejaVu Sans"/>
              </w:rPr>
              <w:t>NIE</w:t>
            </w:r>
          </w:p>
        </w:tc>
      </w:tr>
      <w:tr w:rsidR="005E5750" w14:paraId="22FA024B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9ED4790" w14:textId="77777777" w:rsidR="005E5750" w:rsidRDefault="00DD131B">
            <w:pPr>
              <w:jc w:val="center"/>
            </w:pPr>
            <w:r>
              <w:rPr>
                <w:sz w:val="17"/>
              </w:rPr>
              <w:t>85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EDF6044" w14:textId="77777777" w:rsidR="005E5750" w:rsidRDefault="00DD131B">
            <w:r>
              <w:rPr>
                <w:sz w:val="17"/>
              </w:rPr>
              <w:t>Maksymalna średnica cięcia: 75 mm.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A7CDB67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140E2055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C36C518" w14:textId="77777777" w:rsidR="005E5750" w:rsidRDefault="00DD131B">
            <w:pPr>
              <w:jc w:val="center"/>
            </w:pPr>
            <w:r>
              <w:rPr>
                <w:sz w:val="17"/>
              </w:rPr>
              <w:t>86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C341F5C" w14:textId="77777777" w:rsidR="005E5750" w:rsidRDefault="00DD131B">
            <w:r>
              <w:rPr>
                <w:sz w:val="17"/>
              </w:rPr>
              <w:t>Szerokość robocza min: 1170 mm.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6A3C6CA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5CF59053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CFB1466" w14:textId="77777777" w:rsidR="005E5750" w:rsidRDefault="00DD131B">
            <w:pPr>
              <w:jc w:val="center"/>
            </w:pPr>
            <w:r>
              <w:rPr>
                <w:sz w:val="17"/>
              </w:rPr>
              <w:t>87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74A7DBF" w14:textId="77777777" w:rsidR="005E5750" w:rsidRDefault="00DD131B">
            <w:r>
              <w:rPr>
                <w:sz w:val="17"/>
              </w:rPr>
              <w:t>Dodatkowy komplet narzędzi roboczych (noże, bijaki).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FC6E96C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2A6313CB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3AEB3EA" w14:textId="77777777" w:rsidR="005E5750" w:rsidRDefault="00DD131B">
            <w:pPr>
              <w:jc w:val="center"/>
            </w:pPr>
            <w:r>
              <w:rPr>
                <w:sz w:val="17"/>
              </w:rPr>
              <w:t>88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0390A32" w14:textId="77777777" w:rsidR="005E5750" w:rsidRDefault="00DD131B">
            <w:r>
              <w:rPr>
                <w:sz w:val="17"/>
              </w:rPr>
              <w:t>Gwarancja: min.12 miesięcy.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7491979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3F98C002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5FB2E9C" w14:textId="77777777" w:rsidR="005E5750" w:rsidRDefault="00DD131B">
            <w:pPr>
              <w:jc w:val="center"/>
            </w:pPr>
            <w:r>
              <w:rPr>
                <w:sz w:val="17"/>
              </w:rPr>
              <w:t>89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037E4AD" w14:textId="77777777" w:rsidR="005E5750" w:rsidRDefault="00DD131B">
            <w:r>
              <w:rPr>
                <w:sz w:val="17"/>
              </w:rPr>
              <w:t xml:space="preserve">Dostawa urządzenia oraz </w:t>
            </w:r>
            <w:r>
              <w:rPr>
                <w:sz w:val="17"/>
              </w:rPr>
              <w:t>szkolenie w cenie.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B4C77B1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548A3963" w14:textId="77777777">
        <w:trPr>
          <w:cantSplit/>
          <w:jc w:val="center"/>
        </w:trPr>
        <w:tc>
          <w:tcPr>
            <w:tcW w:w="15137" w:type="dxa"/>
            <w:gridSpan w:val="3"/>
            <w:shd w:val="clear" w:color="auto" w:fill="E7E6E6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20AD495" w14:textId="77777777" w:rsidR="005E5750" w:rsidRDefault="00DD131B">
            <w:r>
              <w:rPr>
                <w:b/>
                <w:sz w:val="19"/>
              </w:rPr>
              <w:t>OSPRZĘT – WIERTNICA HYDRAULICZNA Z WIERTŁAMI</w:t>
            </w:r>
          </w:p>
        </w:tc>
      </w:tr>
      <w:tr w:rsidR="005E5750" w14:paraId="4A752BB3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5C85BF6" w14:textId="77777777" w:rsidR="005E5750" w:rsidRDefault="00DD131B">
            <w:pPr>
              <w:jc w:val="center"/>
            </w:pPr>
            <w:r>
              <w:rPr>
                <w:sz w:val="17"/>
              </w:rPr>
              <w:t>90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27CD3C6" w14:textId="77777777" w:rsidR="005E5750" w:rsidRDefault="00DD131B">
            <w:r>
              <w:rPr>
                <w:sz w:val="17"/>
              </w:rPr>
              <w:t>Wiertnica hydrauliczna fabrycznie nowa, kompletna, wyposażona w szybkozłącza hydrauliczne, węże i instrukcję obsługi; gotowa do pracy.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9D4F985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01028BE6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C1A4E55" w14:textId="77777777" w:rsidR="005E5750" w:rsidRDefault="00DD131B">
            <w:pPr>
              <w:jc w:val="center"/>
            </w:pPr>
            <w:r>
              <w:rPr>
                <w:sz w:val="17"/>
              </w:rPr>
              <w:t>91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83BD50A" w14:textId="77777777" w:rsidR="005E5750" w:rsidRDefault="00DD131B">
            <w:r>
              <w:rPr>
                <w:sz w:val="17"/>
              </w:rPr>
              <w:t>Minimalny przepływ</w:t>
            </w:r>
            <w:r>
              <w:rPr>
                <w:sz w:val="17"/>
              </w:rPr>
              <w:t xml:space="preserve"> oleju: 80 l/min.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A68C962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39B5419F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9BD9B1E" w14:textId="77777777" w:rsidR="005E5750" w:rsidRDefault="00DD131B">
            <w:pPr>
              <w:jc w:val="center"/>
            </w:pPr>
            <w:r>
              <w:rPr>
                <w:sz w:val="17"/>
              </w:rPr>
              <w:t>92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9F4C050" w14:textId="77777777" w:rsidR="005E5750" w:rsidRDefault="00DD131B">
            <w:r>
              <w:rPr>
                <w:sz w:val="17"/>
              </w:rPr>
              <w:t>Maksymalny przepływ oleju: 130 l/min.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D82B061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75E6290C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9A33611" w14:textId="77777777" w:rsidR="005E5750" w:rsidRDefault="00DD131B">
            <w:pPr>
              <w:jc w:val="center"/>
            </w:pPr>
            <w:r>
              <w:rPr>
                <w:sz w:val="17"/>
              </w:rPr>
              <w:t>93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55E2B0E" w14:textId="77777777" w:rsidR="005E5750" w:rsidRDefault="00DD131B">
            <w:r>
              <w:rPr>
                <w:sz w:val="17"/>
              </w:rPr>
              <w:t>Maksymalny moment obrotowy przy ciśnieniu 240 bar: min. 7056 Nm.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8A67BC0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46DA2700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9C1A952" w14:textId="77777777" w:rsidR="005E5750" w:rsidRDefault="00DD131B">
            <w:pPr>
              <w:jc w:val="center"/>
            </w:pPr>
            <w:r>
              <w:rPr>
                <w:sz w:val="17"/>
              </w:rPr>
              <w:t>94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5898149" w14:textId="77777777" w:rsidR="005E5750" w:rsidRDefault="00DD131B">
            <w:r>
              <w:rPr>
                <w:sz w:val="17"/>
              </w:rPr>
              <w:t>Trzonek napędowy: kwadrat 75 mm.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731A6D5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5243F109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A16FAF3" w14:textId="77777777" w:rsidR="005E5750" w:rsidRDefault="00DD131B">
            <w:pPr>
              <w:jc w:val="center"/>
            </w:pPr>
            <w:r>
              <w:rPr>
                <w:sz w:val="17"/>
              </w:rPr>
              <w:t>95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EA60EDA" w14:textId="77777777" w:rsidR="005E5750" w:rsidRDefault="00DD131B">
            <w:r>
              <w:rPr>
                <w:sz w:val="17"/>
              </w:rPr>
              <w:t>Długość wiertnicy: 775 mm.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3947B1D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5EBCC231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382B685" w14:textId="77777777" w:rsidR="005E5750" w:rsidRDefault="00DD131B">
            <w:pPr>
              <w:jc w:val="center"/>
            </w:pPr>
            <w:r>
              <w:rPr>
                <w:sz w:val="17"/>
              </w:rPr>
              <w:t>96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8A0D466" w14:textId="77777777" w:rsidR="005E5750" w:rsidRDefault="00DD131B">
            <w:r>
              <w:rPr>
                <w:sz w:val="17"/>
              </w:rPr>
              <w:t>Średnica wiertnicy: 290 mm.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D011CDA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4F1C1D9F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A72BA54" w14:textId="77777777" w:rsidR="005E5750" w:rsidRDefault="00DD131B">
            <w:pPr>
              <w:jc w:val="center"/>
            </w:pPr>
            <w:r>
              <w:rPr>
                <w:sz w:val="17"/>
              </w:rPr>
              <w:t>97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E62EAE6" w14:textId="77777777" w:rsidR="005E5750" w:rsidRDefault="00DD131B">
            <w:r>
              <w:rPr>
                <w:sz w:val="17"/>
              </w:rPr>
              <w:t>Waga bez mocowania / z mocowaniem: 110 kg / 130 kg.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3DA7735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2CF11A28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4A92FC9" w14:textId="77777777" w:rsidR="005E5750" w:rsidRDefault="00DD131B">
            <w:pPr>
              <w:jc w:val="center"/>
            </w:pPr>
            <w:r>
              <w:rPr>
                <w:sz w:val="17"/>
              </w:rPr>
              <w:t>98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99AEF62" w14:textId="77777777" w:rsidR="005E5750" w:rsidRDefault="00DD131B">
            <w:r>
              <w:rPr>
                <w:sz w:val="17"/>
              </w:rPr>
              <w:t>Prędkość przy maksymalnym przepływie 130 l/min: 80 obr./min.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7DE79BC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3F650650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88549EC" w14:textId="77777777" w:rsidR="005E5750" w:rsidRDefault="00DD131B">
            <w:pPr>
              <w:jc w:val="center"/>
            </w:pPr>
            <w:r>
              <w:rPr>
                <w:sz w:val="17"/>
              </w:rPr>
              <w:t>99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C71B0F5" w14:textId="77777777" w:rsidR="005E5750" w:rsidRDefault="00DD131B">
            <w:r>
              <w:rPr>
                <w:sz w:val="17"/>
              </w:rPr>
              <w:t xml:space="preserve">W zestawie wiertła o średnicach 300 </w:t>
            </w:r>
            <w:r>
              <w:rPr>
                <w:sz w:val="17"/>
              </w:rPr>
              <w:t>mm, 450 mm i 600 mm oraz mocowanie na sworzeń / dwa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09E991E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49956207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1B012EA" w14:textId="77777777" w:rsidR="005E5750" w:rsidRDefault="00DD131B">
            <w:pPr>
              <w:jc w:val="center"/>
            </w:pPr>
            <w:r>
              <w:rPr>
                <w:sz w:val="17"/>
              </w:rPr>
              <w:t>100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AD26B67" w14:textId="77777777" w:rsidR="005E5750" w:rsidRDefault="00DD131B">
            <w:r>
              <w:rPr>
                <w:sz w:val="17"/>
              </w:rPr>
              <w:t>Silnik gerotorowy z podwójną przekładnią planetarną.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56F4ACC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3923952F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2DE925E" w14:textId="77777777" w:rsidR="005E5750" w:rsidRDefault="00DD131B">
            <w:pPr>
              <w:jc w:val="center"/>
            </w:pPr>
            <w:r>
              <w:rPr>
                <w:sz w:val="17"/>
              </w:rPr>
              <w:t>101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FA1E23D" w14:textId="77777777" w:rsidR="005E5750" w:rsidRDefault="00DD131B">
            <w:r>
              <w:rPr>
                <w:sz w:val="17"/>
              </w:rPr>
              <w:t>Zakres obrotu wiertła: 360°.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070F994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77AFA779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51EEDA3" w14:textId="77777777" w:rsidR="005E5750" w:rsidRDefault="00DD131B">
            <w:pPr>
              <w:jc w:val="center"/>
            </w:pPr>
            <w:r>
              <w:rPr>
                <w:sz w:val="17"/>
              </w:rPr>
              <w:t>102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E8F5D95" w14:textId="77777777" w:rsidR="005E5750" w:rsidRDefault="00DD131B">
            <w:r>
              <w:rPr>
                <w:sz w:val="17"/>
              </w:rPr>
              <w:t>Gwarancja: min. 36 miesięcy na silnik oraz min. 60 miesięcy na</w:t>
            </w:r>
            <w:r>
              <w:rPr>
                <w:sz w:val="17"/>
              </w:rPr>
              <w:t xml:space="preserve"> przekładnię.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D05EF06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55BE6E68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8B8B52F" w14:textId="77777777" w:rsidR="005E5750" w:rsidRDefault="00DD131B">
            <w:pPr>
              <w:jc w:val="center"/>
            </w:pPr>
            <w:r>
              <w:rPr>
                <w:sz w:val="17"/>
              </w:rPr>
              <w:t>103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10B9906" w14:textId="77777777" w:rsidR="005E5750" w:rsidRDefault="00DD131B">
            <w:r>
              <w:rPr>
                <w:sz w:val="17"/>
              </w:rPr>
              <w:t>Dostawa urządzenia oraz szkolenie w cenie.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4FA69EC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28C73545" w14:textId="77777777">
        <w:trPr>
          <w:cantSplit/>
          <w:jc w:val="center"/>
        </w:trPr>
        <w:tc>
          <w:tcPr>
            <w:tcW w:w="15137" w:type="dxa"/>
            <w:gridSpan w:val="3"/>
            <w:shd w:val="clear" w:color="auto" w:fill="E7E6E6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059E664C" w14:textId="77777777" w:rsidR="005E5750" w:rsidRDefault="00DD131B">
            <w:r>
              <w:rPr>
                <w:b/>
                <w:sz w:val="19"/>
              </w:rPr>
              <w:t>OSPRZĘT – MŁOT HYDRAULICZNY</w:t>
            </w:r>
          </w:p>
        </w:tc>
      </w:tr>
      <w:tr w:rsidR="005E5750" w14:paraId="604E073B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D5372BA" w14:textId="77777777" w:rsidR="005E5750" w:rsidRDefault="00DD131B">
            <w:pPr>
              <w:jc w:val="center"/>
            </w:pPr>
            <w:r>
              <w:rPr>
                <w:sz w:val="17"/>
              </w:rPr>
              <w:lastRenderedPageBreak/>
              <w:t>104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5654189" w14:textId="77777777" w:rsidR="005E5750" w:rsidRDefault="00DD131B">
            <w:r>
              <w:rPr>
                <w:sz w:val="17"/>
              </w:rPr>
              <w:t>Młot hydrauliczny fabrycznie nowy, kompletny, kompatybilny z oferowaną koparko-ładowarką i gotowy do pracy.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88FD0E8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0001CE80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C78500E" w14:textId="77777777" w:rsidR="005E5750" w:rsidRDefault="00DD131B">
            <w:pPr>
              <w:jc w:val="center"/>
            </w:pPr>
            <w:r>
              <w:rPr>
                <w:sz w:val="17"/>
              </w:rPr>
              <w:t>105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EA3F8F6" w14:textId="77777777" w:rsidR="005E5750" w:rsidRDefault="00DD131B">
            <w:r>
              <w:rPr>
                <w:sz w:val="17"/>
              </w:rPr>
              <w:t>Młot hydrauliczny przeznaczony do współpracy z maszyną bazową o masie eksploatacyjnej min. 9 800 kg.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392C0F9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5DA4D4EC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05BC742" w14:textId="77777777" w:rsidR="005E5750" w:rsidRDefault="00DD131B">
            <w:pPr>
              <w:jc w:val="center"/>
            </w:pPr>
            <w:r>
              <w:rPr>
                <w:sz w:val="17"/>
              </w:rPr>
              <w:t>106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BF8291D" w14:textId="77777777" w:rsidR="005E5750" w:rsidRDefault="00DD131B">
            <w:r>
              <w:rPr>
                <w:sz w:val="17"/>
              </w:rPr>
              <w:t>Waga robocza młota hydraulicznego: min. 300 kg.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A4E01B8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38A090EB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7893CDA" w14:textId="77777777" w:rsidR="005E5750" w:rsidRDefault="00DD131B">
            <w:pPr>
              <w:jc w:val="center"/>
            </w:pPr>
            <w:r>
              <w:rPr>
                <w:sz w:val="17"/>
              </w:rPr>
              <w:t>107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6F025E1" w14:textId="77777777" w:rsidR="005E5750" w:rsidRDefault="00DD131B">
            <w:r>
              <w:rPr>
                <w:sz w:val="17"/>
              </w:rPr>
              <w:t>Średnica grota: 75 mm.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5E9E26F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721F0028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2E463FD" w14:textId="77777777" w:rsidR="005E5750" w:rsidRDefault="00DD131B">
            <w:pPr>
              <w:jc w:val="center"/>
            </w:pPr>
            <w:r>
              <w:rPr>
                <w:sz w:val="17"/>
              </w:rPr>
              <w:t>108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EDC8182" w14:textId="77777777" w:rsidR="005E5750" w:rsidRDefault="00DD131B">
            <w:r>
              <w:rPr>
                <w:sz w:val="17"/>
              </w:rPr>
              <w:t xml:space="preserve">Wymagany przepływ: </w:t>
            </w:r>
            <w:r>
              <w:rPr>
                <w:sz w:val="17"/>
              </w:rPr>
              <w:t>70-100 l/min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C610C3B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0C187F2B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A55FEBC" w14:textId="77777777" w:rsidR="005E5750" w:rsidRDefault="00DD131B">
            <w:pPr>
              <w:jc w:val="center"/>
            </w:pPr>
            <w:r>
              <w:rPr>
                <w:sz w:val="17"/>
              </w:rPr>
              <w:t>109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01A440B" w14:textId="77777777" w:rsidR="005E5750" w:rsidRDefault="00DD131B">
            <w:r>
              <w:rPr>
                <w:sz w:val="17"/>
              </w:rPr>
              <w:t>Ciśnienie robocze młota: 120 bar.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AB13A5B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51AED6FB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2D33A63" w14:textId="77777777" w:rsidR="005E5750" w:rsidRDefault="00DD131B">
            <w:pPr>
              <w:jc w:val="center"/>
            </w:pPr>
            <w:r>
              <w:rPr>
                <w:sz w:val="17"/>
              </w:rPr>
              <w:t>110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C73B06C" w14:textId="77777777" w:rsidR="005E5750" w:rsidRDefault="00DD131B">
            <w:r>
              <w:rPr>
                <w:sz w:val="17"/>
              </w:rPr>
              <w:t>Częstotliwość udaru: 650-1400 uderzeń/min.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D43EB84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4DD03187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B7A4595" w14:textId="77777777" w:rsidR="005E5750" w:rsidRDefault="00DD131B">
            <w:pPr>
              <w:jc w:val="center"/>
            </w:pPr>
            <w:r>
              <w:rPr>
                <w:sz w:val="17"/>
              </w:rPr>
              <w:t>111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CCC3C45" w14:textId="77777777" w:rsidR="005E5750" w:rsidRDefault="00DD131B">
            <w:r>
              <w:rPr>
                <w:sz w:val="17"/>
              </w:rPr>
              <w:t>W komplecie mocowanie / adapter do oferowanego modelu koparko-ładowarki, przewody i szybkozłącza hydraulic</w:t>
            </w:r>
            <w:r>
              <w:rPr>
                <w:sz w:val="17"/>
              </w:rPr>
              <w:t>zne oraz min. jedno narzędzie robocze (grot lub dłuto).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231066C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36DBA8E8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708EF25" w14:textId="77777777" w:rsidR="005E5750" w:rsidRDefault="00DD131B">
            <w:pPr>
              <w:jc w:val="center"/>
            </w:pPr>
            <w:r>
              <w:rPr>
                <w:sz w:val="17"/>
              </w:rPr>
              <w:t>112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CCB35E2" w14:textId="77777777" w:rsidR="005E5750" w:rsidRDefault="00DD131B">
            <w:r>
              <w:rPr>
                <w:sz w:val="17"/>
              </w:rPr>
              <w:t>Parametry zasilania młota hydraulicznego muszą być dostosowane do układu hydraulicznego oferowanej koparko-ładowarki.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ADEF7F7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74360255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3EB8E85" w14:textId="77777777" w:rsidR="005E5750" w:rsidRDefault="00DD131B">
            <w:pPr>
              <w:jc w:val="center"/>
            </w:pPr>
            <w:r>
              <w:rPr>
                <w:sz w:val="17"/>
              </w:rPr>
              <w:t>113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EC74DAC" w14:textId="77777777" w:rsidR="005E5750" w:rsidRDefault="00DD131B">
            <w:r>
              <w:rPr>
                <w:sz w:val="17"/>
              </w:rPr>
              <w:t>Energia uderzenia: 1200 J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EFB92A7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2EBE982C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70465C6" w14:textId="77777777" w:rsidR="005E5750" w:rsidRDefault="00DD131B">
            <w:pPr>
              <w:jc w:val="center"/>
            </w:pPr>
            <w:r>
              <w:rPr>
                <w:sz w:val="17"/>
              </w:rPr>
              <w:t>114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EC1302C" w14:textId="77777777" w:rsidR="005E5750" w:rsidRDefault="00DD131B">
            <w:r>
              <w:rPr>
                <w:sz w:val="17"/>
              </w:rPr>
              <w:t>Długość młota 1600 mm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462009F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0A6863E5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0E0A39A" w14:textId="77777777" w:rsidR="005E5750" w:rsidRDefault="00DD131B">
            <w:pPr>
              <w:jc w:val="center"/>
            </w:pPr>
            <w:r>
              <w:rPr>
                <w:sz w:val="17"/>
              </w:rPr>
              <w:t>115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4F1400F" w14:textId="77777777" w:rsidR="005E5750" w:rsidRDefault="00DD131B">
            <w:r>
              <w:rPr>
                <w:sz w:val="17"/>
              </w:rPr>
              <w:t>Poziom hałasu max. 121 dB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633559E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7F312818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1CD0555" w14:textId="77777777" w:rsidR="005E5750" w:rsidRDefault="00DD131B">
            <w:pPr>
              <w:jc w:val="center"/>
            </w:pPr>
            <w:r>
              <w:rPr>
                <w:sz w:val="17"/>
              </w:rPr>
              <w:t>116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152701D" w14:textId="77777777" w:rsidR="005E5750" w:rsidRDefault="00DD131B">
            <w:r>
              <w:rPr>
                <w:sz w:val="17"/>
              </w:rPr>
              <w:t>Waga nośnika 6,5 – 8,5 tony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2A3C109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2CD0BA84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BDC18E8" w14:textId="77777777" w:rsidR="005E5750" w:rsidRDefault="00DD131B">
            <w:pPr>
              <w:jc w:val="center"/>
            </w:pPr>
            <w:r>
              <w:rPr>
                <w:sz w:val="17"/>
              </w:rPr>
              <w:t>117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5B43D3E" w14:textId="77777777" w:rsidR="005E5750" w:rsidRDefault="00DD131B">
            <w:r>
              <w:rPr>
                <w:sz w:val="17"/>
              </w:rPr>
              <w:t>Gwarancja: min.24 mce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E9E5FDF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  <w:tr w:rsidR="005E5750" w14:paraId="739A6DFE" w14:textId="77777777">
        <w:trPr>
          <w:cantSplit/>
          <w:jc w:val="center"/>
        </w:trPr>
        <w:tc>
          <w:tcPr>
            <w:tcW w:w="680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E901EE3" w14:textId="77777777" w:rsidR="005E5750" w:rsidRDefault="00DD131B">
            <w:pPr>
              <w:jc w:val="center"/>
            </w:pPr>
            <w:r>
              <w:rPr>
                <w:sz w:val="17"/>
              </w:rPr>
              <w:t>118</w:t>
            </w:r>
          </w:p>
        </w:tc>
        <w:tc>
          <w:tcPr>
            <w:tcW w:w="97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9FDC880" w14:textId="77777777" w:rsidR="005E5750" w:rsidRDefault="00DD131B">
            <w:r>
              <w:rPr>
                <w:sz w:val="17"/>
              </w:rPr>
              <w:t>Dostawa urządzenia oraz szkolenie w cenie.</w:t>
            </w:r>
          </w:p>
        </w:tc>
        <w:tc>
          <w:tcPr>
            <w:tcW w:w="470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801AEC3" w14:textId="77777777" w:rsidR="005E5750" w:rsidRDefault="00DD131B">
            <w:pPr>
              <w:jc w:val="center"/>
            </w:pPr>
            <w:r>
              <w:rPr>
                <w:rFonts w:ascii="DejaVu Sans" w:eastAsia="DejaVu Sans" w:hAnsi="DejaVu Sans"/>
              </w:rPr>
              <w:t>☐</w:t>
            </w:r>
            <w:r>
              <w:rPr>
                <w:rFonts w:ascii="DejaVu Sans" w:eastAsia="DejaVu Sans" w:hAnsi="DejaVu Sans"/>
              </w:rPr>
              <w:t xml:space="preserve"> TAK    ☐ NIE</w:t>
            </w:r>
          </w:p>
        </w:tc>
      </w:tr>
    </w:tbl>
    <w:p w14:paraId="067A8C8F" w14:textId="77777777" w:rsidR="005E5750" w:rsidRDefault="00DD131B">
      <w:pPr>
        <w:spacing w:before="200" w:after="40"/>
      </w:pPr>
      <w:r>
        <w:t xml:space="preserve">…………………………, </w:t>
      </w:r>
      <w:r>
        <w:t>dnia ………………………… 2026 r.</w:t>
      </w:r>
    </w:p>
    <w:p w14:paraId="266EF0FD" w14:textId="77777777" w:rsidR="005E5750" w:rsidRDefault="00DD131B">
      <w:pPr>
        <w:spacing w:before="200"/>
        <w:jc w:val="right"/>
      </w:pPr>
      <w:r>
        <w:t>………………………………………………………………</w:t>
      </w:r>
      <w:r>
        <w:br/>
        <w:t>(podpis osoby upoważnionej)</w:t>
      </w:r>
    </w:p>
    <w:sectPr w:rsidR="005E5750" w:rsidSect="00034616">
      <w:pgSz w:w="16838" w:h="11906" w:orient="landscape"/>
      <w:pgMar w:top="680" w:right="567" w:bottom="680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DejaVu Sans">
    <w:altName w:val="Verdana"/>
    <w:panose1 w:val="020B0603030804020204"/>
    <w:charset w:val="EE"/>
    <w:family w:val="swiss"/>
    <w:pitch w:val="variable"/>
    <w:sig w:usb0="E7002EFF" w:usb1="D200FDFF" w:usb2="0A24602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E5750"/>
    <w:rsid w:val="008B252D"/>
    <w:rsid w:val="00A91CA7"/>
    <w:rsid w:val="00AA1D8D"/>
    <w:rsid w:val="00B47730"/>
    <w:rsid w:val="00CB0664"/>
    <w:rsid w:val="00DD131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BC686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  <w:rPr>
      <w:rFonts w:ascii="Arial" w:eastAsia="Arial" w:hAnsi="Arial"/>
      <w:sz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  <w:rPr>
      <w:rFonts w:ascii="Arial" w:eastAsia="Arial" w:hAnsi="Arial"/>
      <w:sz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4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6E4F859-5106-4133-8460-E9075F078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1454</Words>
  <Characters>8724</Characters>
  <Application>Microsoft Office Word</Application>
  <DocSecurity>0</DocSecurity>
  <Lines>72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10158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Michalina Kubisiak</cp:lastModifiedBy>
  <cp:revision>3</cp:revision>
  <dcterms:created xsi:type="dcterms:W3CDTF">2026-08-20T10:29:00Z</dcterms:created>
  <dcterms:modified xsi:type="dcterms:W3CDTF">2026-08-20T12:29:00Z</dcterms:modified>
  <cp:category/>
</cp:coreProperties>
</file>